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Pre-Assessment: Understanding 3D Scanning</w:t>
      </w:r>
    </w:p>
    <w:p>
      <w:pPr>
        <w:pStyle w:val="Heading2"/>
      </w:pPr>
      <w:r>
        <w:t>Items</w:t>
      </w:r>
    </w:p>
    <w:p>
      <w:pPr>
        <w:pStyle w:val="Heading3"/>
      </w:pPr>
      <w:r>
        <w:t>What is a 3D scanner primarily used for?</w:t>
      </w:r>
    </w:p>
    <w:p>
      <w:pPr>
        <w:pStyle w:val="Heading4"/>
      </w:pPr>
      <w:r>
        <w:t>Options</w:t>
      </w:r>
    </w:p>
    <w:p>
      <w:pPr>
        <w:pStyle w:val="ListBullet"/>
      </w:pPr>
      <w:r>
        <w:t>To create 2D images of objects</w:t>
      </w:r>
    </w:p>
    <w:p>
      <w:pPr>
        <w:pStyle w:val="ListBullet"/>
      </w:pPr>
      <w:r>
        <w:t>To build a digital representation of a physical object's shape</w:t>
      </w:r>
    </w:p>
    <w:p>
      <w:pPr>
        <w:pStyle w:val="ListBullet"/>
      </w:pPr>
      <w:r>
        <w:t>To measure the weight of objects</w:t>
      </w:r>
    </w:p>
    <w:p>
      <w:pPr>
        <w:pStyle w:val="ListBullet"/>
      </w:pPr>
      <w:r>
        <w:t>To analyze colors in images</w:t>
      </w:r>
    </w:p>
    <w:p>
      <w:pPr>
        <w:pStyle w:val="Heading4"/>
      </w:pPr>
      <w:r>
        <w:t>Correct Answer</w:t>
      </w:r>
    </w:p>
    <w:p>
      <w:r>
        <w:t>To build a digital representation of a physical object's shape</w:t>
      </w:r>
    </w:p>
    <w:p>
      <w:pPr>
        <w:pStyle w:val="Heading3"/>
      </w:pPr>
      <w:r>
        <w:t>What do you think is the difference between measurement, calculation, and estimation in the context of 3D scanning?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Assessment 1: Sensing Methods</w:t>
      </w:r>
    </w:p>
    <w:p>
      <w:pPr>
        <w:pStyle w:val="Heading3"/>
      </w:pPr>
      <w:r>
        <w:t>Items</w:t>
      </w:r>
    </w:p>
    <w:p>
      <w:pPr>
        <w:pStyle w:val="Heading4"/>
      </w:pPr>
      <w:r>
        <w:t>Explain how a 3D scanner utilizes multiple sensing methods to capture the shape of an object.</w:t>
      </w:r>
    </w:p>
    <w:p>
      <w:pPr>
        <w:pStyle w:val="Heading5"/>
      </w:pPr>
      <w:r>
        <w:t>Response 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lo_01_01</w:t>
      </w:r>
    </w:p>
    <w:p>
      <w:pPr>
        <w:pStyle w:val="Heading2"/>
      </w:pPr>
      <w:r>
        <w:t>Formative Assessment 2: Value Distinctions</w:t>
      </w:r>
    </w:p>
    <w:p>
      <w:pPr>
        <w:pStyle w:val="Heading3"/>
      </w:pPr>
      <w:r>
        <w:t>Items</w:t>
      </w:r>
    </w:p>
    <w:p>
      <w:pPr>
        <w:pStyle w:val="Heading4"/>
      </w:pPr>
      <w:r>
        <w:t>List and differentiate between directly measured values, calculated values, and AI-estimated values in a 3D scanning workflow.</w:t>
      </w:r>
    </w:p>
    <w:p>
      <w:pPr>
        <w:pStyle w:val="Heading5"/>
      </w:pPr>
      <w:r>
        <w:t>Response 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lo_01_02</w:t>
      </w:r>
    </w:p>
    <w:p>
      <w:pPr>
        <w:pStyle w:val="Heading2"/>
      </w:pPr>
      <w:r>
        <w:t>Formative Assessment 3: Conceptual Workflow</w:t>
      </w:r>
    </w:p>
    <w:p>
      <w:pPr>
        <w:pStyle w:val="Heading3"/>
      </w:pPr>
      <w:r>
        <w:t>Items</w:t>
      </w:r>
    </w:p>
    <w:p>
      <w:pPr>
        <w:pStyle w:val="Heading4"/>
      </w:pPr>
      <w:r>
        <w:t>Describe the major stages in the workflow from a physical object to a digital twin, including the purpose of each stage.</w:t>
      </w:r>
    </w:p>
    <w:p>
      <w:pPr>
        <w:pStyle w:val="Heading5"/>
      </w:pPr>
      <w:r>
        <w:t>Response 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lo_01_03</w:t>
      </w:r>
    </w:p>
    <w:p>
      <w:pPr>
        <w:pStyle w:val="Heading2"/>
      </w:pPr>
      <w:r>
        <w:t>Formative Assessment 4: Vocabulary Review</w:t>
      </w:r>
    </w:p>
    <w:p>
      <w:pPr>
        <w:pStyle w:val="Heading3"/>
      </w:pPr>
      <w:r>
        <w:t>Items</w:t>
      </w:r>
    </w:p>
    <w:p>
      <w:pPr>
        <w:pStyle w:val="Heading4"/>
      </w:pPr>
      <w:r>
        <w:t>Define the following terms: point cloud, mesh, digital twin, sensor fusion, and structured light.</w:t>
      </w:r>
    </w:p>
    <w:p>
      <w:pPr>
        <w:pStyle w:val="Heading5"/>
      </w:pPr>
      <w:r>
        <w:t>Response 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lo_01_04</w:t>
      </w:r>
    </w:p>
    <w:p>
      <w:pPr>
        <w:pStyle w:val="Heading2"/>
      </w:pPr>
      <w:r>
        <w:t>Formative Assessment 5: Scan Result Analysis</w:t>
      </w:r>
    </w:p>
    <w:p>
      <w:pPr>
        <w:pStyle w:val="Heading3"/>
      </w:pPr>
      <w:r>
        <w:t>Items</w:t>
      </w:r>
    </w:p>
    <w:p>
      <w:pPr>
        <w:pStyle w:val="Heading4"/>
      </w:pPr>
      <w:r>
        <w:t>Analyze a provided scan result and identify any visible limitations. Explain why perfect digital capture is not achievable.</w:t>
      </w:r>
    </w:p>
    <w:p>
      <w:pPr>
        <w:pStyle w:val="Heading5"/>
      </w:pPr>
      <w:r>
        <w:t>Response 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lo_01_05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Assessment: Comprehensive Understanding of 3D Scanning</w:t>
      </w:r>
    </w:p>
    <w:p>
      <w:pPr>
        <w:pStyle w:val="Heading2"/>
      </w:pPr>
      <w:r>
        <w:t>Items</w:t>
      </w:r>
    </w:p>
    <w:p>
      <w:pPr>
        <w:pStyle w:val="Heading3"/>
      </w:pPr>
      <w:r>
        <w:t>Discuss the role of structured light and sensor fusion in the 3D scanning process. How do these technologies contribute to the creation of a digital twin?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lo_01_01</w:t>
      </w:r>
    </w:p>
    <w:p>
      <w:pPr>
        <w:pStyle w:val="Heading3"/>
      </w:pPr>
      <w:r>
        <w:t>Compare and contrast directly measured values, calculated values, and AI-estimated values in a real-world 3D scanning scenario.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lo_01_02</w:t>
      </w:r>
    </w:p>
    <w:p>
      <w:pPr>
        <w:pStyle w:val="Heading3"/>
      </w:pPr>
      <w:r>
        <w:t>Illustrate the entire workflow from a physical object to a digital twin, highlighting each stage's purpose and relevance.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lo_01_03</w:t>
      </w:r>
    </w:p>
    <w:p>
      <w:pPr>
        <w:pStyle w:val="Heading3"/>
      </w:pPr>
      <w:r>
        <w:t>Define key terms related to 3D scanning, and explain their significance in the context of creating a digital twin.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lo_01_04</w:t>
      </w:r>
    </w:p>
    <w:p>
      <w:pPr>
        <w:pStyle w:val="Heading3"/>
      </w:pPr>
      <w:r>
        <w:t>Evaluate a specific scan result and discuss its limitations while justifying why perfect digital capture remains an unattainable goal.</w:t>
      </w:r>
    </w:p>
    <w:p>
      <w:pPr>
        <w:pStyle w:val="Heading4"/>
      </w:pPr>
      <w:r>
        <w:t>Response 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lo_01_05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Title</w:t>
      </w:r>
    </w:p>
    <w:p>
      <w:r>
        <w:t>Performance Task Rubric: Creating a Digital Twin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Understanding of Sensing Methods</w:t>
      </w:r>
    </w:p>
    <w:p>
      <w:pPr>
        <w:pStyle w:val="Heading4"/>
      </w:pPr>
      <w:r>
        <w:t>Description</w:t>
      </w:r>
    </w:p>
    <w:p>
      <w:r>
        <w:t>Accurately explains the role of multiple sensing methods in 3D scanning.</w:t>
      </w:r>
    </w:p>
    <w:p>
      <w:pPr>
        <w:pStyle w:val="Heading4"/>
      </w:pPr>
      <w:r>
        <w:t>Points</w:t>
      </w:r>
    </w:p>
    <w:p>
      <w:r>
        <w:t>Exemplary: 4</w:t>
      </w:r>
    </w:p>
    <w:p>
      <w:r>
        <w:t>Proficient: 3</w:t>
      </w:r>
    </w:p>
    <w:p>
      <w:r>
        <w:t>Needs Improvement: 2</w:t>
      </w:r>
    </w:p>
    <w:p>
      <w:r>
        <w:t>Unsatisfactory: 1</w:t>
      </w:r>
    </w:p>
    <w:p>
      <w:pPr>
        <w:pStyle w:val="Heading4"/>
      </w:pPr>
      <w:r>
        <w:t>Criterion</w:t>
      </w:r>
    </w:p>
    <w:p>
      <w:r>
        <w:t>Distinction of Values</w:t>
      </w:r>
    </w:p>
    <w:p>
      <w:pPr>
        <w:pStyle w:val="Heading4"/>
      </w:pPr>
      <w:r>
        <w:t>Description</w:t>
      </w:r>
    </w:p>
    <w:p>
      <w:r>
        <w:t>Effectively distinguishes between measurement, calculation, and estimation in the context of the project.</w:t>
      </w:r>
    </w:p>
    <w:p>
      <w:pPr>
        <w:pStyle w:val="Heading4"/>
      </w:pPr>
      <w:r>
        <w:t>Points</w:t>
      </w:r>
    </w:p>
    <w:p>
      <w:r>
        <w:t>Exemplary: 4</w:t>
      </w:r>
    </w:p>
    <w:p>
      <w:r>
        <w:t>Proficient: 3</w:t>
      </w:r>
    </w:p>
    <w:p>
      <w:r>
        <w:t>Needs Improvement: 2</w:t>
      </w:r>
    </w:p>
    <w:p>
      <w:r>
        <w:t>Unsatisfactory: 1</w:t>
      </w:r>
    </w:p>
    <w:p>
      <w:pPr>
        <w:pStyle w:val="Heading4"/>
      </w:pPr>
      <w:r>
        <w:t>Criterion</w:t>
      </w:r>
    </w:p>
    <w:p>
      <w:r>
        <w:t>Workflow Description</w:t>
      </w:r>
    </w:p>
    <w:p>
      <w:pPr>
        <w:pStyle w:val="Heading4"/>
      </w:pPr>
      <w:r>
        <w:t>Description</w:t>
      </w:r>
    </w:p>
    <w:p>
      <w:r>
        <w:t>Clearly outlines the workflow from physical object to digital twin with accurate details.</w:t>
      </w:r>
    </w:p>
    <w:p>
      <w:pPr>
        <w:pStyle w:val="Heading4"/>
      </w:pPr>
      <w:r>
        <w:t>Points</w:t>
      </w:r>
    </w:p>
    <w:p>
      <w:r>
        <w:t>Exemplary: 4</w:t>
      </w:r>
    </w:p>
    <w:p>
      <w:r>
        <w:t>Proficient: 3</w:t>
      </w:r>
    </w:p>
    <w:p>
      <w:r>
        <w:t>Needs Improvement: 2</w:t>
      </w:r>
    </w:p>
    <w:p>
      <w:r>
        <w:t>Unsatisfactory: 1</w:t>
      </w:r>
    </w:p>
    <w:p>
      <w:pPr>
        <w:pStyle w:val="Heading4"/>
      </w:pPr>
      <w:r>
        <w:t>Criterion</w:t>
      </w:r>
    </w:p>
    <w:p>
      <w:r>
        <w:t>Use of Vocabulary</w:t>
      </w:r>
    </w:p>
    <w:p>
      <w:pPr>
        <w:pStyle w:val="Heading4"/>
      </w:pPr>
      <w:r>
        <w:t>Description</w:t>
      </w:r>
    </w:p>
    <w:p>
      <w:r>
        <w:t>Accurately uses key vocabulary throughout the project.</w:t>
      </w:r>
    </w:p>
    <w:p>
      <w:pPr>
        <w:pStyle w:val="Heading4"/>
      </w:pPr>
      <w:r>
        <w:t>Points</w:t>
      </w:r>
    </w:p>
    <w:p>
      <w:r>
        <w:t>Exemplary: 4</w:t>
      </w:r>
    </w:p>
    <w:p>
      <w:r>
        <w:t>Proficient: 3</w:t>
      </w:r>
    </w:p>
    <w:p>
      <w:r>
        <w:t>Needs Improvement: 2</w:t>
      </w:r>
    </w:p>
    <w:p>
      <w:r>
        <w:t>Unsatisfactory: 1</w:t>
      </w:r>
    </w:p>
    <w:p>
      <w:pPr>
        <w:pStyle w:val="Heading4"/>
      </w:pPr>
      <w:r>
        <w:t>Criterion</w:t>
      </w:r>
    </w:p>
    <w:p>
      <w:r>
        <w:t>Analysis of Limitations</w:t>
      </w:r>
    </w:p>
    <w:p>
      <w:pPr>
        <w:pStyle w:val="Heading4"/>
      </w:pPr>
      <w:r>
        <w:t>Description</w:t>
      </w:r>
    </w:p>
    <w:p>
      <w:r>
        <w:t>Thoroughly analyzes scan limitations and provides a well-reasoned explanation for the challenges of achieving perfect digital capture.</w:t>
      </w:r>
    </w:p>
    <w:p>
      <w:pPr>
        <w:pStyle w:val="Heading4"/>
      </w:pPr>
      <w:r>
        <w:t>Points</w:t>
      </w:r>
    </w:p>
    <w:p>
      <w:r>
        <w:t>Exemplary: 4</w:t>
      </w:r>
    </w:p>
    <w:p>
      <w:r>
        <w:t>Proficient: 3</w:t>
      </w:r>
    </w:p>
    <w:p>
      <w:r>
        <w:t>Needs Improvement: 2</w:t>
      </w:r>
    </w:p>
    <w:p>
      <w:r>
        <w:t>Unsatisfactory: 1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