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From Object to Digital Twin</w:t>
      </w:r>
    </w:p>
    <w:p>
      <w:r>
        <w:rPr>
          <w:color w:val="606060"/>
          <w:sz w:val="22"/>
        </w:rPr>
        <w:t>module_01 | Grade 8-12 | 5 days</w:t>
      </w:r>
    </w:p>
    <w:p/>
    <w:p>
      <w:pPr>
        <w:pStyle w:val="Heading1"/>
      </w:pPr>
      <w:r>
        <w:t>Terminology Usage</w:t>
      </w:r>
    </w:p>
    <w:p>
      <w:r>
        <w:t>Consistent: False</w:t>
      </w:r>
    </w:p>
    <w:p>
      <w:pPr>
        <w:pStyle w:val="Heading2"/>
      </w:pPr>
      <w:r>
        <w:t>Issues</w:t>
      </w:r>
    </w:p>
    <w:p>
      <w:pPr>
        <w:pStyle w:val="Heading3"/>
      </w:pPr>
      <w:r>
        <w:t>3D scanning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Definition</w:t>
      </w:r>
    </w:p>
    <w:p>
      <w:r>
        <w:t>Capture of 3D objects using laser technology.</w:t>
      </w:r>
    </w:p>
    <w:p>
      <w:pPr>
        <w:pStyle w:val="Heading4"/>
      </w:pPr>
      <w:r>
        <w:t>Inconsistency</w:t>
      </w:r>
    </w:p>
    <w:p>
      <w:r>
        <w:t>Defined differently in Artifact B.</w:t>
      </w:r>
    </w:p>
    <w:p>
      <w:pPr>
        <w:pStyle w:val="Heading3"/>
      </w:pPr>
      <w:r>
        <w:t>3D scanning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Definition</w:t>
      </w:r>
    </w:p>
    <w:p>
      <w:r>
        <w:t>Capture of 3D objects using photogrammetry.</w:t>
      </w:r>
    </w:p>
    <w:p>
      <w:pPr>
        <w:pStyle w:val="Heading4"/>
      </w:pPr>
      <w:r>
        <w:t>Inconsistency</w:t>
      </w:r>
    </w:p>
    <w:p>
      <w:r>
        <w:t>Contradicts definition in Artifact A.</w:t>
      </w:r>
    </w:p>
    <w:p>
      <w:pPr>
        <w:pStyle w:val="Heading1"/>
      </w:pPr>
      <w:r>
        <w:t>Learning Objective Alignment</w:t>
      </w:r>
    </w:p>
    <w:p>
      <w:r>
        <w:t>Aligned: False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Objective</w:t>
      </w:r>
    </w:p>
    <w:p>
      <w:r>
        <w:t>Understand the principles of 3D scanning.</w:t>
      </w:r>
    </w:p>
    <w:p>
      <w:pPr>
        <w:pStyle w:val="Heading4"/>
      </w:pPr>
      <w:r>
        <w:t>Alignment</w:t>
      </w:r>
    </w:p>
    <w:p>
      <w:r>
        <w:t>Not aligned with assessment in Artifact D.</w:t>
      </w:r>
    </w:p>
    <w:p>
      <w:pPr>
        <w:pStyle w:val="Heading4"/>
      </w:pPr>
      <w:r>
        <w:t>Artifact</w:t>
      </w:r>
    </w:p>
    <w:p>
      <w:r>
        <w:t>Artifact D</w:t>
      </w:r>
    </w:p>
    <w:p>
      <w:pPr>
        <w:pStyle w:val="Heading4"/>
      </w:pPr>
      <w:r>
        <w:t>Assessment</w:t>
      </w:r>
    </w:p>
    <w:p>
      <w:r>
        <w:t>Quiz on 3D modeling techniques.</w:t>
      </w:r>
    </w:p>
    <w:p>
      <w:pPr>
        <w:pStyle w:val="Heading4"/>
      </w:pPr>
      <w:r>
        <w:t>Alignment</w:t>
      </w:r>
    </w:p>
    <w:p>
      <w:r>
        <w:t>Focuses on modeling rather than scanning principles.</w:t>
      </w:r>
    </w:p>
    <w:p>
      <w:pPr>
        <w:pStyle w:val="Heading1"/>
      </w:pPr>
      <w:r>
        <w:t>Session Structure Alignment</w:t>
      </w:r>
    </w:p>
    <w:p>
      <w:r>
        <w:t>Aligned: True</w:t>
      </w:r>
    </w:p>
    <w:p>
      <w:pPr>
        <w:pStyle w:val="Heading2"/>
      </w:pPr>
      <w:r>
        <w:t>Notes</w:t>
      </w:r>
    </w:p>
    <w:p>
      <w:r>
        <w:t>All artifacts follow a similar structure with introduction, main content, and conclusion.</w:t>
      </w:r>
    </w:p>
    <w:p>
      <w:pPr>
        <w:pStyle w:val="Heading1"/>
      </w:pPr>
      <w:r>
        <w:t>Assessment To Objective Alignment</w:t>
      </w:r>
    </w:p>
    <w:p>
      <w:r>
        <w:t>Aligned: False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Artifact D</w:t>
      </w:r>
    </w:p>
    <w:p>
      <w:pPr>
        <w:pStyle w:val="Heading4"/>
      </w:pPr>
      <w:r>
        <w:t>Objective</w:t>
      </w:r>
    </w:p>
    <w:p>
      <w:r>
        <w:t>Students will learn to analyze 3D scanning data.</w:t>
      </w:r>
    </w:p>
    <w:p>
      <w:pPr>
        <w:pStyle w:val="Heading4"/>
      </w:pPr>
      <w:r>
        <w:t>Assessment</w:t>
      </w:r>
    </w:p>
    <w:p>
      <w:r>
        <w:t>Project on creating a 3D model without a clear connection to scanning data.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