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 a Smart Waste Management System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Problemstatement</w:t>
      </w:r>
    </w:p>
    <w:p>
      <w:r>
        <w:t>Your community is facing challenges with waste management, leading to overflowing bins and increased litter. Your task is to design a smart waste management system that uses sensors and data analytics to optimize waste collection and reduce environmental impact. The system should include a method for monitoring bin levels and predicting when collections are necessary.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system must use low-cost materials that are accessible to students.</w:t>
      </w:r>
    </w:p>
    <w:p>
      <w:pPr>
        <w:pStyle w:val="ListBullet"/>
      </w:pPr>
      <w:r>
        <w:t>The design must include at least one sensor type to measure bin fullness.</w:t>
      </w:r>
    </w:p>
    <w:p>
      <w:pPr>
        <w:pStyle w:val="ListBullet"/>
      </w:pPr>
      <w:r>
        <w:t>The solution must incorporate a method for data analysis, either through software or a simple algorithm.</w:t>
      </w:r>
    </w:p>
    <w:p>
      <w:pPr>
        <w:pStyle w:val="ListBullet"/>
      </w:pPr>
      <w:r>
        <w:t>Students must consider the environmental impact of their design, aiming for sustainability.</w:t>
      </w:r>
    </w:p>
    <w:p>
      <w:pPr>
        <w:pStyle w:val="Heading1"/>
      </w:pPr>
      <w:r>
        <w:t>Successcriteria</w:t>
      </w:r>
    </w:p>
    <w:p>
      <w:pPr>
        <w:pStyle w:val="ListBullet"/>
      </w:pPr>
      <w:r>
        <w:t>The system effectively monitors bin levels and provides data for waste collection scheduling.</w:t>
      </w:r>
    </w:p>
    <w:p>
      <w:pPr>
        <w:pStyle w:val="ListBullet"/>
      </w:pPr>
      <w:r>
        <w:t>The design is feasible within a school or community setting.</w:t>
      </w:r>
    </w:p>
    <w:p>
      <w:pPr>
        <w:pStyle w:val="ListBullet"/>
      </w:pPr>
      <w:r>
        <w:t>The solution demonstrates creativity and innovation in addressing the waste management issue.</w:t>
      </w:r>
    </w:p>
    <w:p>
      <w:pPr>
        <w:pStyle w:val="ListBullet"/>
      </w:pPr>
      <w:r>
        <w:t>Students can present a clear rationale for their design choices based on evidence and data.</w:t>
      </w:r>
    </w:p>
    <w:p>
      <w:pPr>
        <w:pStyle w:val="Heading1"/>
      </w:pPr>
      <w:r>
        <w:t>Reflectionquestions</w:t>
      </w:r>
    </w:p>
    <w:p>
      <w:pPr>
        <w:pStyle w:val="ListBullet"/>
      </w:pPr>
      <w:r>
        <w:t>What challenges did you encounter while designing your waste management system?</w:t>
      </w:r>
    </w:p>
    <w:p>
      <w:pPr>
        <w:pStyle w:val="ListBullet"/>
      </w:pPr>
      <w:r>
        <w:t>How did you use evidence-based decision-making in your design process?</w:t>
      </w:r>
    </w:p>
    <w:p>
      <w:pPr>
        <w:pStyle w:val="ListBullet"/>
      </w:pPr>
      <w:r>
        <w:t>What potential improvements could be made to your system after testing it?</w:t>
      </w:r>
    </w:p>
    <w:p>
      <w:pPr>
        <w:pStyle w:val="ListBullet"/>
      </w:pPr>
      <w:r>
        <w:t>How does your solution contribute to environmental sustainability in your community?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