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Module</w:t>
      </w:r>
    </w:p>
    <w:p>
      <w:r>
        <w:t>From Object to Digital Twin</w:t>
      </w:r>
    </w:p>
    <w:p>
      <w:pPr>
        <w:pStyle w:val="Heading1"/>
      </w:pPr>
      <w:r>
        <w:t>Technical Reference</w:t>
      </w:r>
    </w:p>
    <w:p>
      <w:pPr>
        <w:pStyle w:val="Heading2"/>
      </w:pPr>
      <w:r>
        <w:t>Deeper Technical Explanations</w:t>
      </w:r>
    </w:p>
    <w:p>
      <w:pPr>
        <w:pStyle w:val="Heading3"/>
      </w:pPr>
      <w:r>
        <w:t>Structured Optical Projection</w:t>
      </w:r>
    </w:p>
    <w:p>
      <w:pPr>
        <w:pStyle w:val="Heading4"/>
      </w:pPr>
      <w:r>
        <w:t>Description</w:t>
      </w:r>
    </w:p>
    <w:p>
      <w:r>
        <w:t>Structured optical projection involves projecting a pattern of light onto an object. This pattern is then captured by cameras, allowing for the generation of detailed 3D information based on the deformation of the light pattern.</w:t>
      </w:r>
    </w:p>
    <w:p>
      <w:pPr>
        <w:pStyle w:val="Heading4"/>
      </w:pPr>
      <w:r>
        <w:t>Importance</w:t>
      </w:r>
    </w:p>
    <w:p>
      <w:r>
        <w:t>This technique is crucial for accurately capturing the surface geometry of objects, which is foundational for creating a digital twin.</w:t>
      </w:r>
    </w:p>
    <w:p>
      <w:pPr>
        <w:pStyle w:val="Heading3"/>
      </w:pPr>
      <w:r>
        <w:t>Ai Based Analysis</w:t>
      </w:r>
    </w:p>
    <w:p>
      <w:pPr>
        <w:pStyle w:val="Heading4"/>
      </w:pPr>
      <w:r>
        <w:t>Description</w:t>
      </w:r>
    </w:p>
    <w:p>
      <w:r>
        <w:t>AI-based analysis leverages machine learning algorithms to interpret the data captured during the measurement process. This includes recognizing features, estimating dimensions, and enhancing data accuracy.</w:t>
      </w:r>
    </w:p>
    <w:p>
      <w:pPr>
        <w:pStyle w:val="Heading4"/>
      </w:pPr>
      <w:r>
        <w:t>Importance</w:t>
      </w:r>
    </w:p>
    <w:p>
      <w:r>
        <w:t>AI enhances the measurement process by reducing human error and providing insights that may not be visible through direct measurement alone.</w:t>
      </w:r>
    </w:p>
    <w:p>
      <w:pPr>
        <w:pStyle w:val="Heading3"/>
      </w:pPr>
      <w:r>
        <w:t>Sensor Fusion</w:t>
      </w:r>
    </w:p>
    <w:p>
      <w:pPr>
        <w:pStyle w:val="Heading4"/>
      </w:pPr>
      <w:r>
        <w:t>Description</w:t>
      </w:r>
    </w:p>
    <w:p>
      <w:r>
        <w:t>Sensor fusion combines data from multiple sensors to improve the accuracy and reliability of the information. For ASCAND, this means integrating data from cameras, LIDAR, and other sensors.</w:t>
      </w:r>
    </w:p>
    <w:p>
      <w:pPr>
        <w:pStyle w:val="Heading4"/>
      </w:pPr>
      <w:r>
        <w:t>Importance</w:t>
      </w:r>
    </w:p>
    <w:p>
      <w:r>
        <w:t>By fusing data from different sources, ASCAND can create a more comprehensive representation of an object, leading to better digital twin fidelity.</w:t>
      </w:r>
    </w:p>
    <w:p>
      <w:pPr>
        <w:pStyle w:val="Heading2"/>
      </w:pPr>
      <w:r>
        <w:t>Common Student Questions</w:t>
      </w:r>
    </w:p>
    <w:p>
      <w:pPr>
        <w:pStyle w:val="Heading3"/>
      </w:pPr>
      <w:r>
        <w:t>Q1</w:t>
      </w:r>
    </w:p>
    <w:p>
      <w:pPr>
        <w:pStyle w:val="Heading4"/>
      </w:pPr>
      <w:r>
        <w:t>Question</w:t>
      </w:r>
    </w:p>
    <w:p>
      <w:r>
        <w:t>What is the difference between measurement, calculation, and estimation in the context of ASCAND?</w:t>
      </w:r>
    </w:p>
    <w:p>
      <w:pPr>
        <w:pStyle w:val="Heading4"/>
      </w:pPr>
      <w:r>
        <w:t>Answer</w:t>
      </w:r>
    </w:p>
    <w:p>
      <w:r>
        <w:t>Measurement refers to direct data captured from the object, such as dimensions or surface contours. Calculation involves deriving additional information based on those measurements, like volume. Estimation is when AI infers values based on patterns and relationships observed in the data.</w:t>
      </w:r>
    </w:p>
    <w:p>
      <w:pPr>
        <w:pStyle w:val="Heading3"/>
      </w:pPr>
      <w:r>
        <w:t>Q2</w:t>
      </w:r>
    </w:p>
    <w:p>
      <w:pPr>
        <w:pStyle w:val="Heading4"/>
      </w:pPr>
      <w:r>
        <w:t>Question</w:t>
      </w:r>
    </w:p>
    <w:p>
      <w:r>
        <w:t>How accurate are the results obtained from ASCAND?</w:t>
      </w:r>
    </w:p>
    <w:p>
      <w:pPr>
        <w:pStyle w:val="Heading4"/>
      </w:pPr>
      <w:r>
        <w:t>Answer</w:t>
      </w:r>
    </w:p>
    <w:p>
      <w:r>
        <w:t>While ASCAND provides high-quality data, it is essential to understand that results are not perfect or exact. Variability can arise from factors such as environmental conditions and the complexity of the object being scanned.</w:t>
      </w:r>
    </w:p>
    <w:p>
      <w:pPr>
        <w:pStyle w:val="Heading3"/>
      </w:pPr>
      <w:r>
        <w:t>Q3</w:t>
      </w:r>
    </w:p>
    <w:p>
      <w:pPr>
        <w:pStyle w:val="Heading4"/>
      </w:pPr>
      <w:r>
        <w:t>Question</w:t>
      </w:r>
    </w:p>
    <w:p>
      <w:r>
        <w:t>What types of objects can be digitized using ASCAND?</w:t>
      </w:r>
    </w:p>
    <w:p>
      <w:pPr>
        <w:pStyle w:val="Heading4"/>
      </w:pPr>
      <w:r>
        <w:t>Answer</w:t>
      </w:r>
    </w:p>
    <w:p>
      <w:r>
        <w:t>ASCAND can digitize a wide variety of objects, but the effectiveness may vary based on the object's size, texture, and material properties. Smooth, uniform surfaces tend to yield the best results.</w:t>
      </w:r>
    </w:p>
    <w:p>
      <w:pPr>
        <w:pStyle w:val="Heading2"/>
      </w:pPr>
      <w:r>
        <w:t>Troubleshooting Guide</w:t>
      </w:r>
    </w:p>
    <w:p>
      <w:pPr>
        <w:pStyle w:val="Heading3"/>
      </w:pPr>
      <w:r>
        <w:t>Issue 1</w:t>
      </w:r>
    </w:p>
    <w:p>
      <w:pPr>
        <w:pStyle w:val="Heading4"/>
      </w:pPr>
      <w:r>
        <w:t>Problem</w:t>
      </w:r>
    </w:p>
    <w:p>
      <w:r>
        <w:t>Inconsistent measurements across multiple scans.</w:t>
      </w:r>
    </w:p>
    <w:p>
      <w:pPr>
        <w:pStyle w:val="Heading4"/>
      </w:pPr>
      <w:r>
        <w:t>Solution</w:t>
      </w:r>
    </w:p>
    <w:p>
      <w:r>
        <w:t>Check the alignment of the sensors and ensure that the object remains stationary during the scanning process. Environmental factors such as lighting can also affect results, so ensure consistent lighting conditions.</w:t>
      </w:r>
    </w:p>
    <w:p>
      <w:pPr>
        <w:pStyle w:val="Heading3"/>
      </w:pPr>
      <w:r>
        <w:t>Issue 2</w:t>
      </w:r>
    </w:p>
    <w:p>
      <w:pPr>
        <w:pStyle w:val="Heading4"/>
      </w:pPr>
      <w:r>
        <w:t>Problem</w:t>
      </w:r>
    </w:p>
    <w:p>
      <w:r>
        <w:t>AI analysis returns unexpected results.</w:t>
      </w:r>
    </w:p>
    <w:p>
      <w:pPr>
        <w:pStyle w:val="Heading4"/>
      </w:pPr>
      <w:r>
        <w:t>Solution</w:t>
      </w:r>
    </w:p>
    <w:p>
      <w:r>
        <w:t>Review the input data for anomalies or irregularities. If the input data is clean, consider retraining the AI model with additional diverse data sets.</w:t>
      </w:r>
    </w:p>
    <w:p>
      <w:pPr>
        <w:pStyle w:val="Heading3"/>
      </w:pPr>
      <w:r>
        <w:t>Issue 3</w:t>
      </w:r>
    </w:p>
    <w:p>
      <w:pPr>
        <w:pStyle w:val="Heading4"/>
      </w:pPr>
      <w:r>
        <w:t>Problem</w:t>
      </w:r>
    </w:p>
    <w:p>
      <w:r>
        <w:t>Difficulty in capturing features of complex objects.</w:t>
      </w:r>
    </w:p>
    <w:p>
      <w:pPr>
        <w:pStyle w:val="Heading4"/>
      </w:pPr>
      <w:r>
        <w:t>Solution</w:t>
      </w:r>
    </w:p>
    <w:p>
      <w:r>
        <w:t>Increase the resolution of the structured light pattern and ensure that the projection angle is optimal for the object's geometry. Using multiple viewpoints can also enhance feature capture.</w:t>
      </w:r>
    </w:p>
    <w:p>
      <w:pPr>
        <w:pStyle w:val="Heading2"/>
      </w:pPr>
      <w:r>
        <w:t>Additional Resources</w:t>
      </w:r>
    </w:p>
    <w:p>
      <w:pPr>
        <w:pStyle w:val="Heading3"/>
      </w:pPr>
      <w:r>
        <w:t>Resource 1</w:t>
      </w:r>
    </w:p>
    <w:p>
      <w:pPr>
        <w:pStyle w:val="Heading4"/>
      </w:pPr>
      <w:r>
        <w:t>Title</w:t>
      </w:r>
    </w:p>
    <w:p>
      <w:r>
        <w:t>Introduction to Structured Light Scanning</w:t>
      </w:r>
    </w:p>
    <w:p>
      <w:pPr>
        <w:pStyle w:val="Heading4"/>
      </w:pPr>
      <w:r>
        <w:t>Link</w:t>
      </w:r>
    </w:p>
    <w:p>
      <w:r>
        <w:t>https://www.example.com/structured-light-scanning</w:t>
      </w:r>
    </w:p>
    <w:p>
      <w:pPr>
        <w:pStyle w:val="Heading3"/>
      </w:pPr>
      <w:r>
        <w:t>Resource 2</w:t>
      </w:r>
    </w:p>
    <w:p>
      <w:pPr>
        <w:pStyle w:val="Heading4"/>
      </w:pPr>
      <w:r>
        <w:t>Title</w:t>
      </w:r>
    </w:p>
    <w:p>
      <w:r>
        <w:t>AI in Measurement Technologies</w:t>
      </w:r>
    </w:p>
    <w:p>
      <w:pPr>
        <w:pStyle w:val="Heading4"/>
      </w:pPr>
      <w:r>
        <w:t>Link</w:t>
      </w:r>
    </w:p>
    <w:p>
      <w:r>
        <w:t>https://www.example.com/ai-measurement</w:t>
      </w:r>
    </w:p>
    <w:p>
      <w:pPr>
        <w:pStyle w:val="Heading3"/>
      </w:pPr>
      <w:r>
        <w:t>Resource 3</w:t>
      </w:r>
    </w:p>
    <w:p>
      <w:pPr>
        <w:pStyle w:val="Heading4"/>
      </w:pPr>
      <w:r>
        <w:t>Title</w:t>
      </w:r>
    </w:p>
    <w:p>
      <w:r>
        <w:t>Understanding Sensor Fusion Techniques</w:t>
      </w:r>
    </w:p>
    <w:p>
      <w:pPr>
        <w:pStyle w:val="Heading4"/>
      </w:pPr>
      <w:r>
        <w:t>Link</w:t>
      </w:r>
    </w:p>
    <w:p>
      <w:r>
        <w:t>https://www.example.com/sensor-fusion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