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3D scanner</w:t>
      </w:r>
    </w:p>
    <w:p>
      <w:pPr>
        <w:pStyle w:val="Heading3"/>
      </w:pPr>
      <w:r>
        <w:t>Definition</w:t>
      </w:r>
    </w:p>
    <w:p>
      <w:r>
        <w:t>A device that captures the shape and appearance of physical objects by creating a digital representation.</w:t>
      </w:r>
    </w:p>
    <w:p>
      <w:pPr>
        <w:pStyle w:val="Heading3"/>
      </w:pPr>
      <w:r>
        <w:t>Example</w:t>
      </w:r>
    </w:p>
    <w:p>
      <w:r>
        <w:t>A 3D scanner is used in architecture to digitize building facades for renovation projects.</w:t>
      </w:r>
    </w:p>
    <w:p>
      <w:pPr>
        <w:pStyle w:val="Heading3"/>
      </w:pPr>
      <w:r>
        <w:t>Visualdescription</w:t>
      </w:r>
    </w:p>
    <w:p>
      <w:r>
        <w:t>An image of a handheld 3D scanner pointed at a sculpture, with a computer screen displaying a real-time point cloud.</w:t>
      </w:r>
    </w:p>
    <w:p>
      <w:pPr>
        <w:pStyle w:val="Heading2"/>
      </w:pPr>
      <w:r>
        <w:t>point cloud</w:t>
      </w:r>
    </w:p>
    <w:p>
      <w:pPr>
        <w:pStyle w:val="Heading3"/>
      </w:pPr>
      <w:r>
        <w:t>Definition</w:t>
      </w:r>
    </w:p>
    <w:p>
      <w:r>
        <w:t>A collection of data points in space, typically produced by 3D scanning, representing the external surface of an object.</w:t>
      </w:r>
    </w:p>
    <w:p>
      <w:pPr>
        <w:pStyle w:val="Heading3"/>
      </w:pPr>
      <w:r>
        <w:t>Example</w:t>
      </w:r>
    </w:p>
    <w:p>
      <w:r>
        <w:t>The point cloud generated from a 3D scan of a car can be used for detailed analysis and modeling.</w:t>
      </w:r>
    </w:p>
    <w:p>
      <w:pPr>
        <w:pStyle w:val="Heading3"/>
      </w:pPr>
      <w:r>
        <w:t>Visualdescription</w:t>
      </w:r>
    </w:p>
    <w:p>
      <w:r>
        <w:t>A colorful 3D scatter plot showing a dense cluster of points representing a scanned object.</w:t>
      </w:r>
    </w:p>
    <w:p>
      <w:pPr>
        <w:pStyle w:val="Heading2"/>
      </w:pPr>
      <w:r>
        <w:t>mesh</w:t>
      </w:r>
    </w:p>
    <w:p>
      <w:pPr>
        <w:pStyle w:val="Heading3"/>
      </w:pPr>
      <w:r>
        <w:t>Definition</w:t>
      </w:r>
    </w:p>
    <w:p>
      <w:r>
        <w:t>A collection of vertices, edges, and faces that defines the shape of a 3D object in computer graphics.</w:t>
      </w:r>
    </w:p>
    <w:p>
      <w:pPr>
        <w:pStyle w:val="Heading3"/>
      </w:pPr>
      <w:r>
        <w:t>Example</w:t>
      </w:r>
    </w:p>
    <w:p>
      <w:r>
        <w:t>The mesh of a character model in a video game is used for rendering and animation.</w:t>
      </w:r>
    </w:p>
    <w:p>
      <w:pPr>
        <w:pStyle w:val="Heading3"/>
      </w:pPr>
      <w:r>
        <w:t>Visualdescription</w:t>
      </w:r>
    </w:p>
    <w:p>
      <w:r>
        <w:t>A wireframe representation of a 3D object, highlighting its vertices and edges.</w:t>
      </w:r>
    </w:p>
    <w:p>
      <w:pPr>
        <w:pStyle w:val="Heading2"/>
      </w:pPr>
      <w:r>
        <w:t>digital twin</w:t>
      </w:r>
    </w:p>
    <w:p>
      <w:pPr>
        <w:pStyle w:val="Heading3"/>
      </w:pPr>
      <w:r>
        <w:t>Definition</w:t>
      </w:r>
    </w:p>
    <w:p>
      <w:r>
        <w:t>A digital replica of a physical entity that simulates its characteristics and behavior.</w:t>
      </w:r>
    </w:p>
    <w:p>
      <w:pPr>
        <w:pStyle w:val="Heading3"/>
      </w:pPr>
      <w:r>
        <w:t>Example</w:t>
      </w:r>
    </w:p>
    <w:p>
      <w:r>
        <w:t>A digital twin of a manufacturing machine allows for predictive maintenance and performance monitoring.</w:t>
      </w:r>
    </w:p>
    <w:p>
      <w:pPr>
        <w:pStyle w:val="Heading3"/>
      </w:pPr>
      <w:r>
        <w:t>Visualdescription</w:t>
      </w:r>
    </w:p>
    <w:p>
      <w:r>
        <w:t>A side-by-side comparison of a physical machine and its digital twin displayed on a computer screen.</w:t>
      </w:r>
    </w:p>
    <w:p>
      <w:pPr>
        <w:pStyle w:val="Heading2"/>
      </w:pPr>
      <w:r>
        <w:t>digital model</w:t>
      </w:r>
    </w:p>
    <w:p>
      <w:pPr>
        <w:pStyle w:val="Heading3"/>
      </w:pPr>
      <w:r>
        <w:t>Definition</w:t>
      </w:r>
    </w:p>
    <w:p>
      <w:r>
        <w:t>A representation of a physical object or system in a digital format, often used for visualization and analysis.</w:t>
      </w:r>
    </w:p>
    <w:p>
      <w:pPr>
        <w:pStyle w:val="Heading3"/>
      </w:pPr>
      <w:r>
        <w:t>Example</w:t>
      </w:r>
    </w:p>
    <w:p>
      <w:r>
        <w:t>Architects create a digital model of a building to visualize design changes before construction.</w:t>
      </w:r>
    </w:p>
    <w:p>
      <w:pPr>
        <w:pStyle w:val="Heading3"/>
      </w:pPr>
      <w:r>
        <w:t>Visualdescription</w:t>
      </w:r>
    </w:p>
    <w:p>
      <w:r>
        <w:t>An architectural rendering of a building on a computer with design elements highlighted.</w:t>
      </w:r>
    </w:p>
    <w:p>
      <w:pPr>
        <w:pStyle w:val="Heading2"/>
      </w:pPr>
      <w:r>
        <w:t>structured light</w:t>
      </w:r>
    </w:p>
    <w:p>
      <w:pPr>
        <w:pStyle w:val="Heading3"/>
      </w:pPr>
      <w:r>
        <w:t>Definition</w:t>
      </w:r>
    </w:p>
    <w:p>
      <w:r>
        <w:t>A technique that projects a series of light patterns onto an object to capture its 3D shape.</w:t>
      </w:r>
    </w:p>
    <w:p>
      <w:pPr>
        <w:pStyle w:val="Heading3"/>
      </w:pPr>
      <w:r>
        <w:t>Example</w:t>
      </w:r>
    </w:p>
    <w:p>
      <w:r>
        <w:t>Structured light scanning is commonly used in reverse engineering to create precise models of parts.</w:t>
      </w:r>
    </w:p>
    <w:p>
      <w:pPr>
        <w:pStyle w:val="Heading3"/>
      </w:pPr>
      <w:r>
        <w:t>Visualdescription</w:t>
      </w:r>
    </w:p>
    <w:p>
      <w:r>
        <w:t>An image of a projector casting grid patterns onto an object while a camera captures the resulting deformations.</w:t>
      </w:r>
    </w:p>
    <w:p>
      <w:pPr>
        <w:pStyle w:val="Heading2"/>
      </w:pPr>
      <w:r>
        <w:t>Gray code</w:t>
      </w:r>
    </w:p>
    <w:p>
      <w:pPr>
        <w:pStyle w:val="Heading3"/>
      </w:pPr>
      <w:r>
        <w:t>Definition</w:t>
      </w:r>
    </w:p>
    <w:p>
      <w:r>
        <w:t>A binary numeral system where two successive values differ in only one bit, used in structured light scanning to improve accuracy.</w:t>
      </w:r>
    </w:p>
    <w:p>
      <w:pPr>
        <w:pStyle w:val="Heading3"/>
      </w:pPr>
      <w:r>
        <w:t>Example</w:t>
      </w:r>
    </w:p>
    <w:p>
      <w:r>
        <w:t>Gray code patterns are utilized to ensure precise alignment of scanned data during the reconstruction process.</w:t>
      </w:r>
    </w:p>
    <w:p>
      <w:pPr>
        <w:pStyle w:val="Heading3"/>
      </w:pPr>
      <w:r>
        <w:t>Visualdescription</w:t>
      </w:r>
    </w:p>
    <w:p>
      <w:r>
        <w:t>A visual representation of Gray code patterns displayed on a screen, showing the binary transitions.</w:t>
      </w:r>
    </w:p>
    <w:p>
      <w:pPr>
        <w:pStyle w:val="Heading2"/>
      </w:pPr>
      <w:r>
        <w:t>sensor fusion</w:t>
      </w:r>
    </w:p>
    <w:p>
      <w:pPr>
        <w:pStyle w:val="Heading3"/>
      </w:pPr>
      <w:r>
        <w:t>Definition</w:t>
      </w:r>
    </w:p>
    <w:p>
      <w:r>
        <w:t>The process of integrating data from multiple sensors to produce more accurate and reliable information.</w:t>
      </w:r>
    </w:p>
    <w:p>
      <w:pPr>
        <w:pStyle w:val="Heading3"/>
      </w:pPr>
      <w:r>
        <w:t>Example</w:t>
      </w:r>
    </w:p>
    <w:p>
      <w:r>
        <w:t>Sensor fusion is applied in autonomous vehicles to combine data from LiDAR, cameras, and radar for navigation.</w:t>
      </w:r>
    </w:p>
    <w:p>
      <w:pPr>
        <w:pStyle w:val="Heading3"/>
      </w:pPr>
      <w:r>
        <w:t>Visualdescription</w:t>
      </w:r>
    </w:p>
    <w:p>
      <w:r>
        <w:t>A diagram showing multiple sensor inputs merging into a single output stream for enhanced environmental awareness.</w:t>
      </w:r>
    </w:p>
    <w:p>
      <w:pPr>
        <w:pStyle w:val="Heading2"/>
      </w:pPr>
      <w:r>
        <w:t>AI depth estimation</w:t>
      </w:r>
    </w:p>
    <w:p>
      <w:pPr>
        <w:pStyle w:val="Heading3"/>
      </w:pPr>
      <w:r>
        <w:t>Definition</w:t>
      </w:r>
    </w:p>
    <w:p>
      <w:r>
        <w:t>The use of artificial intelligence algorithms to infer the distance of objects from a camera based on visual data.</w:t>
      </w:r>
    </w:p>
    <w:p>
      <w:pPr>
        <w:pStyle w:val="Heading3"/>
      </w:pPr>
      <w:r>
        <w:t>Example</w:t>
      </w:r>
    </w:p>
    <w:p>
      <w:r>
        <w:t>AI depth estimation allows smartphones to create portrait effects by detecting the distance between the subject and background.</w:t>
      </w:r>
    </w:p>
    <w:p>
      <w:pPr>
        <w:pStyle w:val="Heading3"/>
      </w:pPr>
      <w:r>
        <w:t>Visualdescription</w:t>
      </w:r>
    </w:p>
    <w:p>
      <w:r>
        <w:t>An illustration of a smartphone camera with overlays showing depth estimation in action during a photo shoot.</w:t>
      </w:r>
    </w:p>
    <w:p>
      <w:pPr>
        <w:pStyle w:val="Heading2"/>
      </w:pPr>
      <w:r>
        <w:t>background segmentation</w:t>
      </w:r>
    </w:p>
    <w:p>
      <w:pPr>
        <w:pStyle w:val="Heading3"/>
      </w:pPr>
      <w:r>
        <w:t>Definition</w:t>
      </w:r>
    </w:p>
    <w:p>
      <w:r>
        <w:t>The process of separating the foreground objects from the background in an image for analysis or processing.</w:t>
      </w:r>
    </w:p>
    <w:p>
      <w:pPr>
        <w:pStyle w:val="Heading3"/>
      </w:pPr>
      <w:r>
        <w:t>Example</w:t>
      </w:r>
    </w:p>
    <w:p>
      <w:r>
        <w:t>Background segmentation is essential in video conferencing applications to blur the background and focus on the speaker.</w:t>
      </w:r>
    </w:p>
    <w:p>
      <w:pPr>
        <w:pStyle w:val="Heading3"/>
      </w:pPr>
      <w:r>
        <w:t>Visualdescription</w:t>
      </w:r>
    </w:p>
    <w:p>
      <w:r>
        <w:t>A split-screen image showing a person in focus against a blurred background, illustrating segmentation.</w:t>
      </w:r>
    </w:p>
    <w:p>
      <w:pPr>
        <w:pStyle w:val="Heading2"/>
      </w:pPr>
      <w:r>
        <w:t>silhouette reconstruction</w:t>
      </w:r>
    </w:p>
    <w:p>
      <w:pPr>
        <w:pStyle w:val="Heading3"/>
      </w:pPr>
      <w:r>
        <w:t>Definition</w:t>
      </w:r>
    </w:p>
    <w:p>
      <w:r>
        <w:t>The method of creating a 3D model from the outline or silhouette of an object as seen from multiple angles.</w:t>
      </w:r>
    </w:p>
    <w:p>
      <w:pPr>
        <w:pStyle w:val="Heading3"/>
      </w:pPr>
      <w:r>
        <w:t>Example</w:t>
      </w:r>
    </w:p>
    <w:p>
      <w:r>
        <w:t>Silhouette reconstruction can be used in animation to generate character models based on their side profiles.</w:t>
      </w:r>
    </w:p>
    <w:p>
      <w:pPr>
        <w:pStyle w:val="Heading3"/>
      </w:pPr>
      <w:r>
        <w:t>Visualdescription</w:t>
      </w:r>
    </w:p>
    <w:p>
      <w:r>
        <w:t>An outline drawing of an object alongside a 3D model created from its silhouettes.</w:t>
      </w:r>
    </w:p>
    <w:p>
      <w:pPr>
        <w:pStyle w:val="Heading2"/>
      </w:pPr>
      <w:r>
        <w:t>optical capture</w:t>
      </w:r>
    </w:p>
    <w:p>
      <w:pPr>
        <w:pStyle w:val="Heading3"/>
      </w:pPr>
      <w:r>
        <w:t>Definition</w:t>
      </w:r>
    </w:p>
    <w:p>
      <w:r>
        <w:t>The technique of using optical sensors to record the shape and appearance of objects through light interaction.</w:t>
      </w:r>
    </w:p>
    <w:p>
      <w:pPr>
        <w:pStyle w:val="Heading3"/>
      </w:pPr>
      <w:r>
        <w:t>Example</w:t>
      </w:r>
    </w:p>
    <w:p>
      <w:r>
        <w:t>Optical capture is employed in motion capture studios to digitize actors' movements for films and video games.</w:t>
      </w:r>
    </w:p>
    <w:p>
      <w:pPr>
        <w:pStyle w:val="Heading3"/>
      </w:pPr>
      <w:r>
        <w:t>Visualdescription</w:t>
      </w:r>
    </w:p>
    <w:p>
      <w:r>
        <w:t>A motion capture setup with actors wearing sensors while cameras capture their movements in a studio.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