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Module</w:t>
      </w:r>
    </w:p>
    <w:p>
      <w:r>
        <w:t>Von Objekt zum Digitalen Zwilling</w:t>
      </w:r>
    </w:p>
    <w:p>
      <w:pPr>
        <w:pStyle w:val="Heading1"/>
      </w:pPr>
      <w:r>
        <w:t>Preassessment</w:t>
      </w:r>
    </w:p>
    <w:p>
      <w:pPr>
        <w:pStyle w:val="Heading2"/>
      </w:pPr>
      <w:r>
        <w:t>Questions</w:t>
      </w:r>
    </w:p>
    <w:p>
      <w:pPr>
        <w:pStyle w:val="Heading4"/>
      </w:pPr>
      <w:r>
        <w:t>Question</w:t>
      </w:r>
    </w:p>
    <w:p>
      <w:r>
        <w:t>Was versteht man unter einem 3D-Scanner und welche Technologien könnten dabei verwendet werden?</w:t>
      </w:r>
    </w:p>
    <w:p>
      <w:pPr>
        <w:pStyle w:val="Heading4"/>
      </w:pPr>
      <w:r>
        <w:t>Type</w:t>
      </w:r>
    </w:p>
    <w:p>
      <w:r>
        <w:t>Open-Ended</w:t>
      </w:r>
    </w:p>
    <w:p>
      <w:pPr>
        <w:pStyle w:val="Heading4"/>
      </w:pPr>
      <w:r>
        <w:t>Question</w:t>
      </w:r>
    </w:p>
    <w:p>
      <w:r>
        <w:t>Nennen Sie mindestens zwei Begriffe, die in der 3D-Scantechnologie häufig verwendet werden.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Options</w:t>
      </w:r>
    </w:p>
    <w:p>
      <w:pPr>
        <w:pStyle w:val="ListBullet"/>
      </w:pPr>
      <w:r>
        <w:t>Point Cloud</w:t>
      </w:r>
    </w:p>
    <w:p>
      <w:pPr>
        <w:pStyle w:val="ListBullet"/>
      </w:pPr>
      <w:r>
        <w:t>Digital Twin</w:t>
      </w:r>
    </w:p>
    <w:p>
      <w:pPr>
        <w:pStyle w:val="ListBullet"/>
      </w:pPr>
      <w:r>
        <w:t>AI</w:t>
      </w:r>
    </w:p>
    <w:p>
      <w:pPr>
        <w:pStyle w:val="ListBullet"/>
      </w:pPr>
      <w:r>
        <w:t>Mesh</w:t>
      </w:r>
    </w:p>
    <w:p>
      <w:pPr>
        <w:pStyle w:val="Heading1"/>
      </w:pPr>
      <w:r>
        <w:t>Formativeassessments</w:t>
      </w:r>
    </w:p>
    <w:p>
      <w:pPr>
        <w:pStyle w:val="Heading2"/>
      </w:pPr>
      <w:r>
        <w:t>Sessions</w:t>
      </w:r>
    </w:p>
    <w:p>
      <w:r>
        <w:t>Session: 1</w:t>
      </w:r>
    </w:p>
    <w:p>
      <w:pPr>
        <w:pStyle w:val="Heading4"/>
      </w:pPr>
      <w:r>
        <w:t>Assessment</w:t>
      </w:r>
    </w:p>
    <w:p>
      <w:pPr>
        <w:pStyle w:val="Heading5"/>
      </w:pPr>
      <w:r>
        <w:t>Questions</w:t>
      </w:r>
    </w:p>
    <w:p>
      <w:pPr>
        <w:pStyle w:val="Heading7"/>
      </w:pPr>
      <w:r>
        <w:t>Question</w:t>
      </w:r>
    </w:p>
    <w:p>
      <w:r>
        <w:t>Erklären Sie, wie ein 3D-Scanner verschiedene Sensormethoden verwendet, um die Form eines physischen Objekts darzustellen.</w:t>
      </w:r>
    </w:p>
    <w:p>
      <w:pPr>
        <w:pStyle w:val="Heading7"/>
      </w:pPr>
      <w:r>
        <w:t>Type</w:t>
      </w:r>
    </w:p>
    <w:p>
      <w:r>
        <w:t>Short Answer</w:t>
      </w:r>
    </w:p>
    <w:p>
      <w:pPr>
        <w:pStyle w:val="Heading7"/>
      </w:pPr>
      <w:r>
        <w:t>Learningobjective</w:t>
      </w:r>
    </w:p>
    <w:p>
      <w:r>
        <w:t>lo_01_01</w:t>
      </w:r>
    </w:p>
    <w:p>
      <w:r>
        <w:t>Session: 2</w:t>
      </w:r>
    </w:p>
    <w:p>
      <w:pPr>
        <w:pStyle w:val="Heading4"/>
      </w:pPr>
      <w:r>
        <w:t>Assessment</w:t>
      </w:r>
    </w:p>
    <w:p>
      <w:pPr>
        <w:pStyle w:val="Heading5"/>
      </w:pPr>
      <w:r>
        <w:t>Questions</w:t>
      </w:r>
    </w:p>
    <w:p>
      <w:pPr>
        <w:pStyle w:val="Heading7"/>
      </w:pPr>
      <w:r>
        <w:t>Question</w:t>
      </w:r>
    </w:p>
    <w:p>
      <w:r>
        <w:t>Unterscheiden Sie zwischen direkt gemessenen Werten, berechneten Werten und von KI geschätzten Werten in einem 3D-Scanning-Workflow.</w:t>
      </w:r>
    </w:p>
    <w:p>
      <w:pPr>
        <w:pStyle w:val="Heading7"/>
      </w:pPr>
      <w:r>
        <w:t>Type</w:t>
      </w:r>
    </w:p>
    <w:p>
      <w:r>
        <w:t>Essay</w:t>
      </w:r>
    </w:p>
    <w:p>
      <w:pPr>
        <w:pStyle w:val="Heading7"/>
      </w:pPr>
      <w:r>
        <w:t>Learningobjective</w:t>
      </w:r>
    </w:p>
    <w:p>
      <w:r>
        <w:t>lo_01_02</w:t>
      </w:r>
    </w:p>
    <w:p>
      <w:r>
        <w:t>Session: 3</w:t>
      </w:r>
    </w:p>
    <w:p>
      <w:pPr>
        <w:pStyle w:val="Heading4"/>
      </w:pPr>
      <w:r>
        <w:t>Assessment</w:t>
      </w:r>
    </w:p>
    <w:p>
      <w:pPr>
        <w:pStyle w:val="Heading5"/>
      </w:pPr>
      <w:r>
        <w:t>Questions</w:t>
      </w:r>
    </w:p>
    <w:p>
      <w:pPr>
        <w:pStyle w:val="Heading7"/>
      </w:pPr>
      <w:r>
        <w:t>Question</w:t>
      </w:r>
    </w:p>
    <w:p>
      <w:r>
        <w:t>Beschreiben Sie den konzeptionellen Workflow vom physischen Objekt bis zum digitalen Zwilling. Nennen Sie die einzelnen Hauptstufen und deren Zweck.</w:t>
      </w:r>
    </w:p>
    <w:p>
      <w:pPr>
        <w:pStyle w:val="Heading7"/>
      </w:pPr>
      <w:r>
        <w:t>Type</w:t>
      </w:r>
    </w:p>
    <w:p>
      <w:r>
        <w:t>Diagram/Flowchart</w:t>
      </w:r>
    </w:p>
    <w:p>
      <w:pPr>
        <w:pStyle w:val="Heading7"/>
      </w:pPr>
      <w:r>
        <w:t>Learningobjective</w:t>
      </w:r>
    </w:p>
    <w:p>
      <w:r>
        <w:t>lo_01_03</w:t>
      </w:r>
    </w:p>
    <w:p>
      <w:r>
        <w:t>Session: 4</w:t>
      </w:r>
    </w:p>
    <w:p>
      <w:pPr>
        <w:pStyle w:val="Heading4"/>
      </w:pPr>
      <w:r>
        <w:t>Assessment</w:t>
      </w:r>
    </w:p>
    <w:p>
      <w:pPr>
        <w:pStyle w:val="Heading5"/>
      </w:pPr>
      <w:r>
        <w:t>Questions</w:t>
      </w:r>
    </w:p>
    <w:p>
      <w:pPr>
        <w:pStyle w:val="Heading7"/>
      </w:pPr>
      <w:r>
        <w:t>Question</w:t>
      </w:r>
    </w:p>
    <w:p>
      <w:r>
        <w:t>Definieren Sie die Begriffe Point Cloud, Mesh, Digital Twin, Sensor Fusion und Structured Light.</w:t>
      </w:r>
    </w:p>
    <w:p>
      <w:pPr>
        <w:pStyle w:val="Heading7"/>
      </w:pPr>
      <w:r>
        <w:t>Type</w:t>
      </w:r>
    </w:p>
    <w:p>
      <w:r>
        <w:t>Matching</w:t>
      </w:r>
    </w:p>
    <w:p>
      <w:pPr>
        <w:pStyle w:val="Heading7"/>
      </w:pPr>
      <w:r>
        <w:t>Learningobjective</w:t>
      </w:r>
    </w:p>
    <w:p>
      <w:r>
        <w:t>lo_01_04</w:t>
      </w:r>
    </w:p>
    <w:p>
      <w:r>
        <w:t>Session: 5</w:t>
      </w:r>
    </w:p>
    <w:p>
      <w:pPr>
        <w:pStyle w:val="Heading4"/>
      </w:pPr>
      <w:r>
        <w:t>Assessment</w:t>
      </w:r>
    </w:p>
    <w:p>
      <w:pPr>
        <w:pStyle w:val="Heading5"/>
      </w:pPr>
      <w:r>
        <w:t>Questions</w:t>
      </w:r>
    </w:p>
    <w:p>
      <w:pPr>
        <w:pStyle w:val="Heading7"/>
      </w:pPr>
      <w:r>
        <w:t>Question</w:t>
      </w:r>
    </w:p>
    <w:p>
      <w:r>
        <w:t>Analysieren Sie ein echtes Scanergebnis, identifizieren Sie sichtbare Einschränkungen und erklären Sie, warum eine perfekte digitale Erfassung nicht erreichbar ist.</w:t>
      </w:r>
    </w:p>
    <w:p>
      <w:pPr>
        <w:pStyle w:val="Heading7"/>
      </w:pPr>
      <w:r>
        <w:t>Type</w:t>
      </w:r>
    </w:p>
    <w:p>
      <w:r>
        <w:t>Case Study Analysis</w:t>
      </w:r>
    </w:p>
    <w:p>
      <w:pPr>
        <w:pStyle w:val="Heading7"/>
      </w:pPr>
      <w:r>
        <w:t>Learningobjective</w:t>
      </w:r>
    </w:p>
    <w:p>
      <w:r>
        <w:t>lo_01_05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Questions</w:t>
      </w:r>
    </w:p>
    <w:p>
      <w:pPr>
        <w:pStyle w:val="Heading4"/>
      </w:pPr>
      <w:r>
        <w:t>Question</w:t>
      </w:r>
    </w:p>
    <w:p>
      <w:r>
        <w:t>Erklären Sie den gesamten Prozess von der Erfassung eines physischen Objekts bis zur Erstellung eines digitalen Zwillings. Berücksichtigen Sie dabei alle relevanten Technologien und Methoden.</w:t>
      </w:r>
    </w:p>
    <w:p>
      <w:pPr>
        <w:pStyle w:val="Heading4"/>
      </w:pPr>
      <w:r>
        <w:t>Type</w:t>
      </w:r>
    </w:p>
    <w:p>
      <w:r>
        <w:t>Comprehensive Essay</w:t>
      </w:r>
    </w:p>
    <w:p>
      <w:pPr>
        <w:pStyle w:val="Heading4"/>
      </w:pPr>
      <w:r>
        <w:t>Learningobjectives</w:t>
      </w:r>
    </w:p>
    <w:p>
      <w:pPr>
        <w:pStyle w:val="ListBullet"/>
      </w:pPr>
      <w:r>
        <w:t>lo_01_01</w:t>
      </w:r>
    </w:p>
    <w:p>
      <w:pPr>
        <w:pStyle w:val="ListBullet"/>
      </w:pPr>
      <w:r>
        <w:t>lo_01_02</w:t>
      </w:r>
    </w:p>
    <w:p>
      <w:pPr>
        <w:pStyle w:val="ListBullet"/>
      </w:pPr>
      <w:r>
        <w:t>lo_01_03</w:t>
      </w:r>
    </w:p>
    <w:p>
      <w:pPr>
        <w:pStyle w:val="ListBullet"/>
      </w:pPr>
      <w:r>
        <w:t>lo_01_04</w:t>
      </w:r>
    </w:p>
    <w:p>
      <w:pPr>
        <w:pStyle w:val="ListBullet"/>
      </w:pPr>
      <w:r>
        <w:t>lo_01_05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Inhaltliche Genauigkeit</w:t>
      </w:r>
    </w:p>
    <w:p>
      <w:pPr>
        <w:pStyle w:val="Heading4"/>
      </w:pPr>
      <w:r>
        <w:t>Description</w:t>
      </w:r>
    </w:p>
    <w:p>
      <w:r>
        <w:t>Die Präsentation enthält korrekte und präzise Informationen über den 3D-Scanning-Prozess.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Inhalt ungenau oder falsch.</w:t>
      </w:r>
    </w:p>
    <w:p>
      <w:pPr>
        <w:pStyle w:val="Heading5"/>
      </w:pPr>
      <w:r>
        <w:t>2</w:t>
      </w:r>
    </w:p>
    <w:p>
      <w:r>
        <w:t>Inhalt teilweise korrekt, jedoch mit erheblichen Fehlern.</w:t>
      </w:r>
    </w:p>
    <w:p>
      <w:pPr>
        <w:pStyle w:val="Heading5"/>
      </w:pPr>
      <w:r>
        <w:t>3</w:t>
      </w:r>
    </w:p>
    <w:p>
      <w:r>
        <w:t>Inhalt größtenteils korrekt mit einigen kleinen Fehlern.</w:t>
      </w:r>
    </w:p>
    <w:p>
      <w:pPr>
        <w:pStyle w:val="Heading5"/>
      </w:pPr>
      <w:r>
        <w:t>4</w:t>
      </w:r>
    </w:p>
    <w:p>
      <w:r>
        <w:t>Inhalt vollständig und genau.</w:t>
      </w:r>
    </w:p>
    <w:p>
      <w:pPr>
        <w:pStyle w:val="Heading4"/>
      </w:pPr>
      <w:r>
        <w:t>Criterion</w:t>
      </w:r>
    </w:p>
    <w:p>
      <w:r>
        <w:t>Klarheit und Struktur</w:t>
      </w:r>
    </w:p>
    <w:p>
      <w:pPr>
        <w:pStyle w:val="Heading4"/>
      </w:pPr>
      <w:r>
        <w:t>Description</w:t>
      </w:r>
    </w:p>
    <w:p>
      <w:r>
        <w:t>Die Arbeit ist klar strukturiert und logisch aufgebaut.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Unklare oder chaotische Struktur.</w:t>
      </w:r>
    </w:p>
    <w:p>
      <w:pPr>
        <w:pStyle w:val="Heading5"/>
      </w:pPr>
      <w:r>
        <w:t>2</w:t>
      </w:r>
    </w:p>
    <w:p>
      <w:r>
        <w:t>Einige logische Schritte fehlen.</w:t>
      </w:r>
    </w:p>
    <w:p>
      <w:pPr>
        <w:pStyle w:val="Heading5"/>
      </w:pPr>
      <w:r>
        <w:t>3</w:t>
      </w:r>
    </w:p>
    <w:p>
      <w:r>
        <w:t>Überwiegend klar, jedoch mit kleinen Unstimmigkeiten.</w:t>
      </w:r>
    </w:p>
    <w:p>
      <w:pPr>
        <w:pStyle w:val="Heading5"/>
      </w:pPr>
      <w:r>
        <w:t>4</w:t>
      </w:r>
    </w:p>
    <w:p>
      <w:r>
        <w:t>Sehr klar und logisch strukturiert.</w:t>
      </w:r>
    </w:p>
    <w:p>
      <w:pPr>
        <w:pStyle w:val="Heading4"/>
      </w:pPr>
      <w:r>
        <w:t>Criterion</w:t>
      </w:r>
    </w:p>
    <w:p>
      <w:r>
        <w:t>Verwendung von Fachterminologie</w:t>
      </w:r>
    </w:p>
    <w:p>
      <w:pPr>
        <w:pStyle w:val="Heading4"/>
      </w:pPr>
      <w:r>
        <w:t>Description</w:t>
      </w:r>
    </w:p>
    <w:p>
      <w:r>
        <w:t>Angemessene Verwendung von Fachbegriffen und Konzepten.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Kaum Fachterminologie verwendet.</w:t>
      </w:r>
    </w:p>
    <w:p>
      <w:pPr>
        <w:pStyle w:val="Heading5"/>
      </w:pPr>
      <w:r>
        <w:t>2</w:t>
      </w:r>
    </w:p>
    <w:p>
      <w:r>
        <w:t>Einige Fachbegriffe verwendet, aber ungenau.</w:t>
      </w:r>
    </w:p>
    <w:p>
      <w:pPr>
        <w:pStyle w:val="Heading5"/>
      </w:pPr>
      <w:r>
        <w:t>3</w:t>
      </w:r>
    </w:p>
    <w:p>
      <w:r>
        <w:t>Fachterminologie größtenteils korrekt verwendet.</w:t>
      </w:r>
    </w:p>
    <w:p>
      <w:pPr>
        <w:pStyle w:val="Heading5"/>
      </w:pPr>
      <w:r>
        <w:t>4</w:t>
      </w:r>
    </w:p>
    <w:p>
      <w:r>
        <w:t>Fachterminologie präzise und gezielt eingesetzt.</w:t>
      </w:r>
    </w:p>
    <w:p>
      <w:pPr>
        <w:pStyle w:val="Heading4"/>
      </w:pPr>
      <w:r>
        <w:t>Criterion</w:t>
      </w:r>
    </w:p>
    <w:p>
      <w:r>
        <w:t>Kreativität und Originalität</w:t>
      </w:r>
    </w:p>
    <w:p>
      <w:pPr>
        <w:pStyle w:val="Heading4"/>
      </w:pPr>
      <w:r>
        <w:t>Description</w:t>
      </w:r>
    </w:p>
    <w:p>
      <w:r>
        <w:t>Einzigartige Ansätze zur Problemlösung und innovative Ideen.</w:t>
      </w:r>
    </w:p>
    <w:p>
      <w:pPr>
        <w:pStyle w:val="Heading4"/>
      </w:pPr>
      <w:r>
        <w:t>Scale</w:t>
      </w:r>
    </w:p>
    <w:p>
      <w:pPr>
        <w:pStyle w:val="Heading5"/>
      </w:pPr>
      <w:r>
        <w:t>1</w:t>
      </w:r>
    </w:p>
    <w:p>
      <w:r>
        <w:t>Wenig bis keine Kreativität gezeigt.</w:t>
      </w:r>
    </w:p>
    <w:p>
      <w:pPr>
        <w:pStyle w:val="Heading5"/>
      </w:pPr>
      <w:r>
        <w:t>2</w:t>
      </w:r>
    </w:p>
    <w:p>
      <w:r>
        <w:t>Einige kreative Ansätze, jedoch wenig ausgearbeitet.</w:t>
      </w:r>
    </w:p>
    <w:p>
      <w:pPr>
        <w:pStyle w:val="Heading5"/>
      </w:pPr>
      <w:r>
        <w:t>3</w:t>
      </w:r>
    </w:p>
    <w:p>
      <w:r>
        <w:t>Gute kreative Ansätze, klar entwickelt.</w:t>
      </w:r>
    </w:p>
    <w:p>
      <w:pPr>
        <w:pStyle w:val="Heading5"/>
      </w:pPr>
      <w:r>
        <w:t>4</w:t>
      </w:r>
    </w:p>
    <w:p>
      <w:r>
        <w:t>Hervorragende Kreativität und Originalität.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