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Does a Camera Actually See?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Assessment Items</w:t>
      </w:r>
    </w:p>
    <w:p>
      <w:pPr>
        <w:pStyle w:val="Heading2"/>
      </w:pPr>
      <w:r>
        <w:t>Explain the differences between measurement, calculation, and estimation in the context of data analysis.</w:t>
      </w:r>
    </w:p>
    <w:p>
      <w:r>
        <w:t>Item Id: 1</w:t>
      </w:r>
    </w:p>
    <w:p>
      <w:pPr>
        <w:pStyle w:val="Heading3"/>
      </w:pPr>
      <w:r>
        <w:t>Correct Answer</w:t>
      </w:r>
    </w:p>
    <w:p>
      <w:r>
        <w:t>Measurement refers to direct acquisition of data using instruments, calculation involves deriving values from existing data using mathematical operations, and estimation is a process where values are inferred using AI-based methods.</w:t>
      </w:r>
    </w:p>
    <w:p>
      <w:pPr>
        <w:pStyle w:val="Heading3"/>
      </w:pPr>
      <w:r>
        <w:t>Rubric</w:t>
      </w:r>
    </w:p>
    <w:p>
      <w:pPr>
        <w:pStyle w:val="Heading4"/>
      </w:pPr>
      <w:r>
        <w:t>Full Credit</w:t>
      </w:r>
    </w:p>
    <w:p>
      <w:pPr>
        <w:pStyle w:val="Heading5"/>
      </w:pPr>
      <w:r>
        <w:t>Criteria</w:t>
      </w:r>
    </w:p>
    <w:p>
      <w:r>
        <w:t>Student accurately describes all three terms and distinguishes between them.</w:t>
      </w:r>
    </w:p>
    <w:p>
      <w:r>
        <w:t>Points: 5</w:t>
      </w:r>
    </w:p>
    <w:p>
      <w:pPr>
        <w:pStyle w:val="Heading4"/>
      </w:pPr>
      <w:r>
        <w:t>Partial Credit</w:t>
      </w:r>
    </w:p>
    <w:p>
      <w:pPr>
        <w:pStyle w:val="Heading5"/>
      </w:pPr>
      <w:r>
        <w:t>Criteria</w:t>
      </w:r>
    </w:p>
    <w:p>
      <w:r>
        <w:t>Student describes two terms correctly but fails to distinguish between them.</w:t>
      </w:r>
    </w:p>
    <w:p>
      <w:r>
        <w:t>Points: 3</w:t>
      </w:r>
    </w:p>
    <w:p>
      <w:pPr>
        <w:pStyle w:val="Heading4"/>
      </w:pPr>
      <w:r>
        <w:t>No Credit</w:t>
      </w:r>
    </w:p>
    <w:p>
      <w:pPr>
        <w:pStyle w:val="Heading5"/>
      </w:pPr>
      <w:r>
        <w:t>Criteria</w:t>
      </w:r>
    </w:p>
    <w:p>
      <w:r>
        <w:t>Student incorrectly defines terms or fails to address them.</w:t>
      </w:r>
    </w:p>
    <w:p>
      <w:r>
        <w:t>Points: 0</w:t>
      </w:r>
    </w:p>
    <w:p>
      <w:pPr>
        <w:pStyle w:val="Heading2"/>
      </w:pPr>
      <w:r>
        <w:t>What technologies are employed in ASCAND for data acquisition?</w:t>
      </w:r>
    </w:p>
    <w:p>
      <w:r>
        <w:t>Item Id: 2</w:t>
      </w:r>
    </w:p>
    <w:p>
      <w:pPr>
        <w:pStyle w:val="Heading3"/>
      </w:pPr>
      <w:r>
        <w:t>Correct Answer</w:t>
      </w:r>
    </w:p>
    <w:p>
      <w:r>
        <w:t>ASCAND employs structured optical projection, AI-based analysis, and sensor fusion for data acquisition.</w:t>
      </w:r>
    </w:p>
    <w:p>
      <w:pPr>
        <w:pStyle w:val="Heading3"/>
      </w:pPr>
      <w:r>
        <w:t>Rubric</w:t>
      </w:r>
    </w:p>
    <w:p>
      <w:pPr>
        <w:pStyle w:val="Heading4"/>
      </w:pPr>
      <w:r>
        <w:t>Full Credit</w:t>
      </w:r>
    </w:p>
    <w:p>
      <w:pPr>
        <w:pStyle w:val="Heading5"/>
      </w:pPr>
      <w:r>
        <w:t>Criteria</w:t>
      </w:r>
    </w:p>
    <w:p>
      <w:r>
        <w:t>Student lists all three technologies accurately.</w:t>
      </w:r>
    </w:p>
    <w:p>
      <w:r>
        <w:t>Points: 5</w:t>
      </w:r>
    </w:p>
    <w:p>
      <w:pPr>
        <w:pStyle w:val="Heading4"/>
      </w:pPr>
      <w:r>
        <w:t>Partial Credit</w:t>
      </w:r>
    </w:p>
    <w:p>
      <w:pPr>
        <w:pStyle w:val="Heading5"/>
      </w:pPr>
      <w:r>
        <w:t>Criteria</w:t>
      </w:r>
    </w:p>
    <w:p>
      <w:r>
        <w:t>Student lists two technologies but misses one or describes them inaccurately.</w:t>
      </w:r>
    </w:p>
    <w:p>
      <w:r>
        <w:t>Points: 3</w:t>
      </w:r>
    </w:p>
    <w:p>
      <w:pPr>
        <w:pStyle w:val="Heading4"/>
      </w:pPr>
      <w:r>
        <w:t>No Credit</w:t>
      </w:r>
    </w:p>
    <w:p>
      <w:pPr>
        <w:pStyle w:val="Heading5"/>
      </w:pPr>
      <w:r>
        <w:t>Criteria</w:t>
      </w:r>
    </w:p>
    <w:p>
      <w:r>
        <w:t>Student fails to mention any technology or provides incorrect information.</w:t>
      </w:r>
    </w:p>
    <w:p>
      <w:r>
        <w:t>Points: 0</w:t>
      </w:r>
    </w:p>
    <w:p>
      <w:pPr>
        <w:pStyle w:val="Heading2"/>
      </w:pPr>
      <w:r>
        <w:t>Discuss the role of AI in the estimation process within ASCAND.</w:t>
      </w:r>
    </w:p>
    <w:p>
      <w:r>
        <w:t>Item Id: 3</w:t>
      </w:r>
    </w:p>
    <w:p>
      <w:pPr>
        <w:pStyle w:val="Heading3"/>
      </w:pPr>
      <w:r>
        <w:t>Correct Answer</w:t>
      </w:r>
    </w:p>
    <w:p>
      <w:r>
        <w:t>AI plays a crucial role in the estimation process within ASCAND by analyzing data patterns and making inferences that can enhance the accuracy of measurements derived from direct data.</w:t>
      </w:r>
    </w:p>
    <w:p>
      <w:pPr>
        <w:pStyle w:val="Heading3"/>
      </w:pPr>
      <w:r>
        <w:t>Rubric</w:t>
      </w:r>
    </w:p>
    <w:p>
      <w:pPr>
        <w:pStyle w:val="Heading4"/>
      </w:pPr>
      <w:r>
        <w:t>Full Credit</w:t>
      </w:r>
    </w:p>
    <w:p>
      <w:pPr>
        <w:pStyle w:val="Heading5"/>
      </w:pPr>
      <w:r>
        <w:t>Criteria</w:t>
      </w:r>
    </w:p>
    <w:p>
      <w:r>
        <w:t>Student provides a comprehensive explanation of AI's role in estimation.</w:t>
      </w:r>
    </w:p>
    <w:p>
      <w:r>
        <w:t>Points: 5</w:t>
      </w:r>
    </w:p>
    <w:p>
      <w:pPr>
        <w:pStyle w:val="Heading4"/>
      </w:pPr>
      <w:r>
        <w:t>Partial Credit</w:t>
      </w:r>
    </w:p>
    <w:p>
      <w:pPr>
        <w:pStyle w:val="Heading5"/>
      </w:pPr>
      <w:r>
        <w:t>Criteria</w:t>
      </w:r>
    </w:p>
    <w:p>
      <w:r>
        <w:t>Student mentions AI's role but lacks detail or clarity in the explanation.</w:t>
      </w:r>
    </w:p>
    <w:p>
      <w:r>
        <w:t>Points: 3</w:t>
      </w:r>
    </w:p>
    <w:p>
      <w:pPr>
        <w:pStyle w:val="Heading4"/>
      </w:pPr>
      <w:r>
        <w:t>No Credit</w:t>
      </w:r>
    </w:p>
    <w:p>
      <w:pPr>
        <w:pStyle w:val="Heading5"/>
      </w:pPr>
      <w:r>
        <w:t>Criteria</w:t>
      </w:r>
    </w:p>
    <w:p>
      <w:r>
        <w:t>Student does not discuss AI or provides incorrect information.</w:t>
      </w:r>
    </w:p>
    <w:p>
      <w:r>
        <w:t>Points: 0</w:t>
      </w:r>
    </w:p>
    <w:p>
      <w:pPr>
        <w:pStyle w:val="Heading2"/>
      </w:pPr>
      <w:r>
        <w:t>Identify the potential limitations of using ASCAND for data analysis.</w:t>
      </w:r>
    </w:p>
    <w:p>
      <w:r>
        <w:t>Item Id: 4</w:t>
      </w:r>
    </w:p>
    <w:p>
      <w:pPr>
        <w:pStyle w:val="Heading3"/>
      </w:pPr>
      <w:r>
        <w:t>Correct Answer</w:t>
      </w:r>
    </w:p>
    <w:p>
      <w:r>
        <w:t>Potential limitations of using ASCAND for data analysis include variability in environmental conditions affecting measurements, the reliance on the quality of input data for AI analysis, and the non-exact nature of estimations.</w:t>
      </w:r>
    </w:p>
    <w:p>
      <w:pPr>
        <w:pStyle w:val="Heading3"/>
      </w:pPr>
      <w:r>
        <w:t>Rubric</w:t>
      </w:r>
    </w:p>
    <w:p>
      <w:pPr>
        <w:pStyle w:val="Heading4"/>
      </w:pPr>
      <w:r>
        <w:t>Full Credit</w:t>
      </w:r>
    </w:p>
    <w:p>
      <w:pPr>
        <w:pStyle w:val="Heading5"/>
      </w:pPr>
      <w:r>
        <w:t>Criteria</w:t>
      </w:r>
    </w:p>
    <w:p>
      <w:r>
        <w:t>Student identifies at least three relevant limitations accurately.</w:t>
      </w:r>
    </w:p>
    <w:p>
      <w:r>
        <w:t>Points: 5</w:t>
      </w:r>
    </w:p>
    <w:p>
      <w:pPr>
        <w:pStyle w:val="Heading4"/>
      </w:pPr>
      <w:r>
        <w:t>Partial Credit</w:t>
      </w:r>
    </w:p>
    <w:p>
      <w:pPr>
        <w:pStyle w:val="Heading5"/>
      </w:pPr>
      <w:r>
        <w:t>Criteria</w:t>
      </w:r>
    </w:p>
    <w:p>
      <w:r>
        <w:t>Student identifies one or two limitations but lacks clarity or detail.</w:t>
      </w:r>
    </w:p>
    <w:p>
      <w:r>
        <w:t>Points: 3</w:t>
      </w:r>
    </w:p>
    <w:p>
      <w:pPr>
        <w:pStyle w:val="Heading4"/>
      </w:pPr>
      <w:r>
        <w:t>No Credit</w:t>
      </w:r>
    </w:p>
    <w:p>
      <w:pPr>
        <w:pStyle w:val="Heading5"/>
      </w:pPr>
      <w:r>
        <w:t>Criteria</w:t>
      </w:r>
    </w:p>
    <w:p>
      <w:r>
        <w:t>Student fails to identify any limitations or provides incorrect information.</w:t>
      </w:r>
    </w:p>
    <w:p>
      <w:r>
        <w:t>Points: 0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