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What Does a Camera Actually See?</w:t>
      </w:r>
    </w:p>
    <w:p>
      <w:r>
        <w:rPr>
          <w:color w:val="606060"/>
          <w:sz w:val="22"/>
        </w:rPr>
        <w:t>module_02 | Grade 8-12 | 4 days</w:t>
      </w:r>
    </w:p>
    <w:p/>
    <w:p>
      <w:pPr>
        <w:pStyle w:val="Heading1"/>
      </w:pPr>
      <w:r>
        <w:t>Pre Assessment</w:t>
      </w:r>
    </w:p>
    <w:p>
      <w:pPr>
        <w:pStyle w:val="Heading2"/>
      </w:pPr>
      <w:r>
        <w:t>Title</w:t>
      </w:r>
    </w:p>
    <w:p>
      <w:r>
        <w:t>Camera Fundamentals Pre-Assessment</w:t>
      </w:r>
    </w:p>
    <w:p>
      <w:pPr>
        <w:pStyle w:val="Heading2"/>
      </w:pPr>
      <w:r>
        <w:t>Items</w:t>
      </w:r>
    </w:p>
    <w:p>
      <w:pPr>
        <w:pStyle w:val="Heading3"/>
      </w:pPr>
      <w:r>
        <w:t>What role does light play in the formation of an image by a camera?</w:t>
      </w:r>
    </w:p>
    <w:p>
      <w:pPr>
        <w:pStyle w:val="Heading4"/>
      </w:pPr>
      <w:r>
        <w:t>Type</w:t>
      </w:r>
    </w:p>
    <w:p>
      <w:r>
        <w:t>open_ended</w:t>
      </w:r>
    </w:p>
    <w:p>
      <w:pPr>
        <w:pStyle w:val="Heading4"/>
      </w:pPr>
      <w:r>
        <w:t>Objective</w:t>
      </w:r>
    </w:p>
    <w:p>
      <w:r>
        <w:t>lo_02_01</w:t>
      </w:r>
    </w:p>
    <w:p>
      <w:pPr>
        <w:pStyle w:val="Heading3"/>
      </w:pPr>
      <w:r>
        <w:t>How does changing the aperture of a lens affect the brightness of an image?</w:t>
      </w:r>
    </w:p>
    <w:p>
      <w:pPr>
        <w:pStyle w:val="Heading4"/>
      </w:pPr>
      <w:r>
        <w:t>Type</w:t>
      </w:r>
    </w:p>
    <w:p>
      <w:r>
        <w:t>multiple_choice</w:t>
      </w:r>
    </w:p>
    <w:p>
      <w:pPr>
        <w:pStyle w:val="Heading4"/>
      </w:pPr>
      <w:r>
        <w:t>Options</w:t>
      </w:r>
    </w:p>
    <w:p>
      <w:pPr>
        <w:pStyle w:val="ListBullet"/>
      </w:pPr>
      <w:r>
        <w:t>A. It has no effect.</w:t>
      </w:r>
    </w:p>
    <w:p>
      <w:pPr>
        <w:pStyle w:val="ListBullet"/>
      </w:pPr>
      <w:r>
        <w:t>B. It only affects the color.</w:t>
      </w:r>
    </w:p>
    <w:p>
      <w:pPr>
        <w:pStyle w:val="ListBullet"/>
      </w:pPr>
      <w:r>
        <w:t>C. It alters the amount of light entering the camera.</w:t>
      </w:r>
    </w:p>
    <w:p>
      <w:pPr>
        <w:pStyle w:val="ListBullet"/>
      </w:pPr>
      <w:r>
        <w:t>D. It changes the resolution.</w:t>
      </w:r>
    </w:p>
    <w:p>
      <w:pPr>
        <w:pStyle w:val="Heading4"/>
      </w:pPr>
      <w:r>
        <w:t>Correct Answer</w:t>
      </w:r>
    </w:p>
    <w:p>
      <w:r>
        <w:t>C</w:t>
      </w:r>
    </w:p>
    <w:p>
      <w:pPr>
        <w:pStyle w:val="Heading4"/>
      </w:pPr>
      <w:r>
        <w:t>Objective</w:t>
      </w:r>
    </w:p>
    <w:p>
      <w:r>
        <w:t>lo_02_03</w:t>
      </w:r>
    </w:p>
    <w:p>
      <w:pPr>
        <w:pStyle w:val="Heading1"/>
      </w:pPr>
      <w:r>
        <w:t>Formative Assessments</w:t>
      </w:r>
    </w:p>
    <w:p>
      <w:pPr>
        <w:pStyle w:val="Heading2"/>
      </w:pPr>
      <w:r>
        <w:t>Sessions</w:t>
      </w:r>
    </w:p>
    <w:p>
      <w:pPr>
        <w:pStyle w:val="Heading3"/>
      </w:pPr>
      <w:r>
        <w:t>Session 1: The Basics of Image Formation</w:t>
      </w:r>
    </w:p>
    <w:p>
      <w:pPr>
        <w:pStyle w:val="Heading4"/>
      </w:pPr>
      <w:r>
        <w:t>Session Id</w:t>
      </w:r>
    </w:p>
    <w:p>
      <w:r>
        <w:t>fa_01</w:t>
      </w:r>
    </w:p>
    <w:p>
      <w:pPr>
        <w:pStyle w:val="Heading4"/>
      </w:pPr>
      <w:r>
        <w:t>Items</w:t>
      </w:r>
    </w:p>
    <w:p>
      <w:pPr>
        <w:pStyle w:val="Heading5"/>
      </w:pPr>
      <w:r>
        <w:t>Explain the interaction between reflected light and the lens in forming an image.</w:t>
      </w:r>
    </w:p>
    <w:p>
      <w:pPr>
        <w:pStyle w:val="Heading6"/>
      </w:pPr>
      <w:r>
        <w:t>Type</w:t>
      </w:r>
    </w:p>
    <w:p>
      <w:r>
        <w:t>open_ended</w:t>
      </w:r>
    </w:p>
    <w:p>
      <w:pPr>
        <w:pStyle w:val="Heading6"/>
      </w:pPr>
      <w:r>
        <w:t>Objective</w:t>
      </w:r>
    </w:p>
    <w:p>
      <w:r>
        <w:t>lo_02_01</w:t>
      </w:r>
    </w:p>
    <w:p>
      <w:pPr>
        <w:pStyle w:val="Heading3"/>
      </w:pPr>
      <w:r>
        <w:t>Session 2: Analyzing Pixels and Scene Properties</w:t>
      </w:r>
    </w:p>
    <w:p>
      <w:pPr>
        <w:pStyle w:val="Heading4"/>
      </w:pPr>
      <w:r>
        <w:t>Session Id</w:t>
      </w:r>
    </w:p>
    <w:p>
      <w:r>
        <w:t>fa_02</w:t>
      </w:r>
    </w:p>
    <w:p>
      <w:pPr>
        <w:pStyle w:val="Heading4"/>
      </w:pPr>
      <w:r>
        <w:t>Items</w:t>
      </w:r>
    </w:p>
    <w:p>
      <w:pPr>
        <w:pStyle w:val="Heading5"/>
      </w:pPr>
      <w:r>
        <w:t>Describe how pixel values recorded by a camera can differ from the physical properties of a scene.</w:t>
      </w:r>
    </w:p>
    <w:p>
      <w:pPr>
        <w:pStyle w:val="Heading6"/>
      </w:pPr>
      <w:r>
        <w:t>Type</w:t>
      </w:r>
    </w:p>
    <w:p>
      <w:r>
        <w:t>open_ended</w:t>
      </w:r>
    </w:p>
    <w:p>
      <w:pPr>
        <w:pStyle w:val="Heading6"/>
      </w:pPr>
      <w:r>
        <w:t>Objective</w:t>
      </w:r>
    </w:p>
    <w:p>
      <w:r>
        <w:t>lo_02_02</w:t>
      </w:r>
    </w:p>
    <w:p>
      <w:pPr>
        <w:pStyle w:val="Heading3"/>
      </w:pPr>
      <w:r>
        <w:t>Session 3: Factors Influencing Image Quality</w:t>
      </w:r>
    </w:p>
    <w:p>
      <w:pPr>
        <w:pStyle w:val="Heading4"/>
      </w:pPr>
      <w:r>
        <w:t>Session Id</w:t>
      </w:r>
    </w:p>
    <w:p>
      <w:r>
        <w:t>fa_03</w:t>
      </w:r>
    </w:p>
    <w:p>
      <w:pPr>
        <w:pStyle w:val="Heading4"/>
      </w:pPr>
      <w:r>
        <w:t>Items</w:t>
      </w:r>
    </w:p>
    <w:p>
      <w:pPr>
        <w:pStyle w:val="Heading5"/>
      </w:pPr>
      <w:r>
        <w:t>Discuss how changing the focus affects the information captured in an image.</w:t>
      </w:r>
    </w:p>
    <w:p>
      <w:pPr>
        <w:pStyle w:val="Heading6"/>
      </w:pPr>
      <w:r>
        <w:t>Type</w:t>
      </w:r>
    </w:p>
    <w:p>
      <w:r>
        <w:t>open_ended</w:t>
      </w:r>
    </w:p>
    <w:p>
      <w:pPr>
        <w:pStyle w:val="Heading6"/>
      </w:pPr>
      <w:r>
        <w:t>Objective</w:t>
      </w:r>
    </w:p>
    <w:p>
      <w:r>
        <w:t>lo_02_03</w:t>
      </w:r>
    </w:p>
    <w:p>
      <w:pPr>
        <w:pStyle w:val="Heading3"/>
      </w:pPr>
      <w:r>
        <w:t>Session 4: Understanding Image Arrays</w:t>
      </w:r>
    </w:p>
    <w:p>
      <w:pPr>
        <w:pStyle w:val="Heading4"/>
      </w:pPr>
      <w:r>
        <w:t>Session Id</w:t>
      </w:r>
    </w:p>
    <w:p>
      <w:r>
        <w:t>fa_04</w:t>
      </w:r>
    </w:p>
    <w:p>
      <w:pPr>
        <w:pStyle w:val="Heading4"/>
      </w:pPr>
      <w:r>
        <w:t>Items</w:t>
      </w:r>
    </w:p>
    <w:p>
      <w:pPr>
        <w:pStyle w:val="Heading5"/>
      </w:pPr>
      <w:r>
        <w:t>Interpret the following array of sampled pixel values: [[255, 0, 0], [0, 255, 0], [0, 0, 255]]. What does this representation indicate?</w:t>
      </w:r>
    </w:p>
    <w:p>
      <w:pPr>
        <w:pStyle w:val="Heading6"/>
      </w:pPr>
      <w:r>
        <w:t>Type</w:t>
      </w:r>
    </w:p>
    <w:p>
      <w:r>
        <w:t>open_ended</w:t>
      </w:r>
    </w:p>
    <w:p>
      <w:pPr>
        <w:pStyle w:val="Heading6"/>
      </w:pPr>
      <w:r>
        <w:t>Objective</w:t>
      </w:r>
    </w:p>
    <w:p>
      <w:r>
        <w:t>lo_02_04</w:t>
      </w:r>
    </w:p>
    <w:p>
      <w:pPr>
        <w:pStyle w:val="Heading3"/>
      </w:pPr>
      <w:r>
        <w:t>Session 5: Machine Vision Settings</w:t>
      </w:r>
    </w:p>
    <w:p>
      <w:pPr>
        <w:pStyle w:val="Heading4"/>
      </w:pPr>
      <w:r>
        <w:t>Session Id</w:t>
      </w:r>
    </w:p>
    <w:p>
      <w:r>
        <w:t>fa_05</w:t>
      </w:r>
    </w:p>
    <w:p>
      <w:pPr>
        <w:pStyle w:val="Heading4"/>
      </w:pPr>
      <w:r>
        <w:t>Items</w:t>
      </w:r>
    </w:p>
    <w:p>
      <w:pPr>
        <w:pStyle w:val="Heading5"/>
      </w:pPr>
      <w:r>
        <w:t>Evaluate the following camera settings for a machine-vision task: ISO 800, f/2.8, 1/60s. Justify whether these settings are appropriate.</w:t>
      </w:r>
    </w:p>
    <w:p>
      <w:pPr>
        <w:pStyle w:val="Heading6"/>
      </w:pPr>
      <w:r>
        <w:t>Type</w:t>
      </w:r>
    </w:p>
    <w:p>
      <w:r>
        <w:t>open_ended</w:t>
      </w:r>
    </w:p>
    <w:p>
      <w:pPr>
        <w:pStyle w:val="Heading6"/>
      </w:pPr>
      <w:r>
        <w:t>Objective</w:t>
      </w:r>
    </w:p>
    <w:p>
      <w:r>
        <w:t>lo_02_05</w:t>
      </w:r>
    </w:p>
    <w:p>
      <w:pPr>
        <w:pStyle w:val="Heading1"/>
      </w:pPr>
      <w:r>
        <w:t>Summative Assessment</w:t>
      </w:r>
    </w:p>
    <w:p>
      <w:pPr>
        <w:pStyle w:val="Heading2"/>
      </w:pPr>
      <w:r>
        <w:t>Title</w:t>
      </w:r>
    </w:p>
    <w:p>
      <w:r>
        <w:t>End of Module Assessment</w:t>
      </w:r>
    </w:p>
    <w:p>
      <w:pPr>
        <w:pStyle w:val="Heading2"/>
      </w:pPr>
      <w:r>
        <w:t>Items</w:t>
      </w:r>
    </w:p>
    <w:p>
      <w:pPr>
        <w:pStyle w:val="Heading3"/>
      </w:pPr>
      <w:r>
        <w:t>Explain the process by which a digital image is formed, including the roles of light, the lens, and the image sensor.</w:t>
      </w:r>
    </w:p>
    <w:p>
      <w:pPr>
        <w:pStyle w:val="Heading4"/>
      </w:pPr>
      <w:r>
        <w:t>Type</w:t>
      </w:r>
    </w:p>
    <w:p>
      <w:r>
        <w:t>open_ended</w:t>
      </w:r>
    </w:p>
    <w:p>
      <w:pPr>
        <w:pStyle w:val="Heading4"/>
      </w:pPr>
      <w:r>
        <w:t>Objective</w:t>
      </w:r>
    </w:p>
    <w:p>
      <w:r>
        <w:t>lo_02_01</w:t>
      </w:r>
    </w:p>
    <w:p>
      <w:pPr>
        <w:pStyle w:val="Heading3"/>
      </w:pPr>
      <w:r>
        <w:t>Analyze a provided image and distinguish between its physical properties and pixel values.</w:t>
      </w:r>
    </w:p>
    <w:p>
      <w:pPr>
        <w:pStyle w:val="Heading4"/>
      </w:pPr>
      <w:r>
        <w:t>Type</w:t>
      </w:r>
    </w:p>
    <w:p>
      <w:r>
        <w:t>open_ended</w:t>
      </w:r>
    </w:p>
    <w:p>
      <w:pPr>
        <w:pStyle w:val="Heading4"/>
      </w:pPr>
      <w:r>
        <w:t>Objective</w:t>
      </w:r>
    </w:p>
    <w:p>
      <w:r>
        <w:t>lo_02_02</w:t>
      </w:r>
    </w:p>
    <w:p>
      <w:pPr>
        <w:pStyle w:val="Heading3"/>
      </w:pPr>
      <w:r>
        <w:t>Investigate how changing the exposure affects the brightness and detail of an image.</w:t>
      </w:r>
    </w:p>
    <w:p>
      <w:pPr>
        <w:pStyle w:val="Heading4"/>
      </w:pPr>
      <w:r>
        <w:t>Type</w:t>
      </w:r>
    </w:p>
    <w:p>
      <w:r>
        <w:t>open_ended</w:t>
      </w:r>
    </w:p>
    <w:p>
      <w:pPr>
        <w:pStyle w:val="Heading4"/>
      </w:pPr>
      <w:r>
        <w:t>Objective</w:t>
      </w:r>
    </w:p>
    <w:p>
      <w:r>
        <w:t>lo_02_03</w:t>
      </w:r>
    </w:p>
    <w:p>
      <w:pPr>
        <w:pStyle w:val="Heading3"/>
      </w:pPr>
      <w:r>
        <w:t>Provide an interpretation of a given two-dimensional array of pixel values.</w:t>
      </w:r>
    </w:p>
    <w:p>
      <w:pPr>
        <w:pStyle w:val="Heading4"/>
      </w:pPr>
      <w:r>
        <w:t>Type</w:t>
      </w:r>
    </w:p>
    <w:p>
      <w:r>
        <w:t>open_ended</w:t>
      </w:r>
    </w:p>
    <w:p>
      <w:pPr>
        <w:pStyle w:val="Heading4"/>
      </w:pPr>
      <w:r>
        <w:t>Objective</w:t>
      </w:r>
    </w:p>
    <w:p>
      <w:r>
        <w:t>lo_02_04</w:t>
      </w:r>
    </w:p>
    <w:p>
      <w:pPr>
        <w:pStyle w:val="Heading3"/>
      </w:pPr>
      <w:r>
        <w:t>Evaluate camera settings for a specific machine-vision task and provide a justification for your choices.</w:t>
      </w:r>
    </w:p>
    <w:p>
      <w:pPr>
        <w:pStyle w:val="Heading4"/>
      </w:pPr>
      <w:r>
        <w:t>Type</w:t>
      </w:r>
    </w:p>
    <w:p>
      <w:r>
        <w:t>open_ended</w:t>
      </w:r>
    </w:p>
    <w:p>
      <w:pPr>
        <w:pStyle w:val="Heading4"/>
      </w:pPr>
      <w:r>
        <w:t>Objective</w:t>
      </w:r>
    </w:p>
    <w:p>
      <w:r>
        <w:t>lo_02_05</w:t>
      </w:r>
    </w:p>
    <w:p>
      <w:pPr>
        <w:pStyle w:val="Heading1"/>
      </w:pPr>
      <w:r>
        <w:t>Performance Task Rubric</w:t>
      </w:r>
    </w:p>
    <w:p>
      <w:pPr>
        <w:pStyle w:val="Heading2"/>
      </w:pPr>
      <w:r>
        <w:t>Title</w:t>
      </w:r>
    </w:p>
    <w:p>
      <w:r>
        <w:t>Camera Analysis Performance Task Rubric</w:t>
      </w:r>
    </w:p>
    <w:p>
      <w:pPr>
        <w:pStyle w:val="Heading2"/>
      </w:pPr>
      <w:r>
        <w:t>Criteria</w:t>
      </w:r>
    </w:p>
    <w:p>
      <w:pPr>
        <w:pStyle w:val="Heading4"/>
      </w:pPr>
      <w:r>
        <w:t>Criterion</w:t>
      </w:r>
    </w:p>
    <w:p>
      <w:r>
        <w:t>Understanding of Image Formation</w:t>
      </w:r>
    </w:p>
    <w:p>
      <w:pPr>
        <w:pStyle w:val="Heading4"/>
      </w:pPr>
      <w:r>
        <w:t>Description</w:t>
      </w:r>
    </w:p>
    <w:p>
      <w:r>
        <w:t>Demonstrates a clear understanding of how reflected light, lens, and sensor work together.</w:t>
      </w:r>
    </w:p>
    <w:p>
      <w:r>
        <w:t>Points: 5</w:t>
      </w:r>
    </w:p>
    <w:p>
      <w:pPr>
        <w:pStyle w:val="Heading4"/>
      </w:pPr>
      <w:r>
        <w:t>Criterion</w:t>
      </w:r>
    </w:p>
    <w:p>
      <w:r>
        <w:t>Analysis of Scene Properties vs. Pixel Values</w:t>
      </w:r>
    </w:p>
    <w:p>
      <w:pPr>
        <w:pStyle w:val="Heading4"/>
      </w:pPr>
      <w:r>
        <w:t>Description</w:t>
      </w:r>
    </w:p>
    <w:p>
      <w:r>
        <w:t>Effectively distinguishes between physical properties and pixel values.</w:t>
      </w:r>
    </w:p>
    <w:p>
      <w:r>
        <w:t>Points: 5</w:t>
      </w:r>
    </w:p>
    <w:p>
      <w:pPr>
        <w:pStyle w:val="Heading4"/>
      </w:pPr>
      <w:r>
        <w:t>Criterion</w:t>
      </w:r>
    </w:p>
    <w:p>
      <w:r>
        <w:t>Investigation of Image Quality Factors</w:t>
      </w:r>
    </w:p>
    <w:p>
      <w:pPr>
        <w:pStyle w:val="Heading4"/>
      </w:pPr>
      <w:r>
        <w:t>Description</w:t>
      </w:r>
    </w:p>
    <w:p>
      <w:r>
        <w:t>Thoroughly investigates the impact of resolution, focus, exposure, and viewpoint.</w:t>
      </w:r>
    </w:p>
    <w:p>
      <w:r>
        <w:t>Points: 5</w:t>
      </w:r>
    </w:p>
    <w:p>
      <w:pPr>
        <w:pStyle w:val="Heading4"/>
      </w:pPr>
      <w:r>
        <w:t>Criterion</w:t>
      </w:r>
    </w:p>
    <w:p>
      <w:r>
        <w:t>Interpretation of Image Arrays</w:t>
      </w:r>
    </w:p>
    <w:p>
      <w:pPr>
        <w:pStyle w:val="Heading4"/>
      </w:pPr>
      <w:r>
        <w:t>Description</w:t>
      </w:r>
    </w:p>
    <w:p>
      <w:r>
        <w:t>Accurately interprets an image as a two-dimensional array of values.</w:t>
      </w:r>
    </w:p>
    <w:p>
      <w:r>
        <w:t>Points: 5</w:t>
      </w:r>
    </w:p>
    <w:p>
      <w:pPr>
        <w:pStyle w:val="Heading4"/>
      </w:pPr>
      <w:r>
        <w:t>Criterion</w:t>
      </w:r>
    </w:p>
    <w:p>
      <w:r>
        <w:t>Evaluation of Camera Settings</w:t>
      </w:r>
    </w:p>
    <w:p>
      <w:pPr>
        <w:pStyle w:val="Heading4"/>
      </w:pPr>
      <w:r>
        <w:t>Description</w:t>
      </w:r>
    </w:p>
    <w:p>
      <w:r>
        <w:t>Evaluates and justifies camera settings appropriately for the task.</w:t>
      </w:r>
    </w:p>
    <w:p>
      <w:r>
        <w:t>Points: 5</w:t>
      </w:r>
    </w:p>
    <w:p>
      <w:r>
        <w:t>Total Points: 25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