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What Does a Camera Actually See?</w:t>
      </w:r>
    </w:p>
    <w:p>
      <w:r>
        <w:rPr>
          <w:color w:val="606060"/>
          <w:sz w:val="22"/>
        </w:rPr>
        <w:t>module_02 | Grade 8-12 | 4 days</w:t>
      </w:r>
    </w:p>
    <w:p/>
    <w:p>
      <w:pPr>
        <w:pStyle w:val="Heading1"/>
      </w:pPr>
      <w:r>
        <w:t>Terminology Usage</w:t>
      </w:r>
    </w:p>
    <w:p>
      <w:r>
        <w:t>Consistent: False</w:t>
      </w:r>
    </w:p>
    <w:p>
      <w:pPr>
        <w:pStyle w:val="Heading2"/>
      </w:pPr>
      <w:r>
        <w:t>Inconsistencies</w:t>
      </w:r>
    </w:p>
    <w:p>
      <w:pPr>
        <w:pStyle w:val="Heading3"/>
      </w:pPr>
      <w:r>
        <w:t>3D scanning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Definition</w:t>
      </w:r>
    </w:p>
    <w:p>
      <w:r>
        <w:t>Described as capturing the shape of an object using laser beams.</w:t>
      </w:r>
    </w:p>
    <w:p>
      <w:pPr>
        <w:pStyle w:val="Heading4"/>
      </w:pPr>
      <w:r>
        <w:t>Issue</w:t>
      </w:r>
    </w:p>
    <w:p>
      <w:r>
        <w:t>Inaccurate definition; does not mention that 3D scanning can also use structured light, photogrammetry, and other methods.</w:t>
      </w:r>
    </w:p>
    <w:p>
      <w:pPr>
        <w:pStyle w:val="Heading3"/>
      </w:pPr>
      <w:r>
        <w:t>3D modeling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Definition</w:t>
      </w:r>
    </w:p>
    <w:p>
      <w:r>
        <w:t>Defined as the process of creating a digital representation of an object.</w:t>
      </w:r>
    </w:p>
    <w:p>
      <w:pPr>
        <w:pStyle w:val="Heading4"/>
      </w:pPr>
      <w:r>
        <w:t>Issue</w:t>
      </w:r>
    </w:p>
    <w:p>
      <w:r>
        <w:t>Inconsistent with Artifact 1's definition which doesn't specify that 3D models can be created from various sources including scans.</w:t>
      </w:r>
    </w:p>
    <w:p>
      <w:pPr>
        <w:pStyle w:val="Heading1"/>
      </w:pPr>
      <w:r>
        <w:t>Learning Objective Alignment</w:t>
      </w:r>
    </w:p>
    <w:p>
      <w:r>
        <w:t>Aligned: False</w:t>
      </w:r>
    </w:p>
    <w:p>
      <w:pPr>
        <w:pStyle w:val="Heading2"/>
      </w:pPr>
      <w:r>
        <w:t>Discrepancies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Objective</w:t>
      </w:r>
    </w:p>
    <w:p>
      <w:r>
        <w:t>Students will understand the principles of 3D scanning.</w:t>
      </w:r>
    </w:p>
    <w:p>
      <w:pPr>
        <w:pStyle w:val="Heading4"/>
      </w:pPr>
      <w:r>
        <w:t>Alignment</w:t>
      </w:r>
    </w:p>
    <w:p>
      <w:r>
        <w:t>Not aligned with Artifact 1 which focuses more on the applications of 3D scanning rather than its principles.</w:t>
      </w:r>
    </w:p>
    <w:p>
      <w:pPr>
        <w:pStyle w:val="Heading4"/>
      </w:pPr>
      <w:r>
        <w:t>Artifact</w:t>
      </w:r>
    </w:p>
    <w:p>
      <w:r>
        <w:t>Artifact 4</w:t>
      </w:r>
    </w:p>
    <w:p>
      <w:pPr>
        <w:pStyle w:val="Heading4"/>
      </w:pPr>
      <w:r>
        <w:t>Objective</w:t>
      </w:r>
    </w:p>
    <w:p>
      <w:r>
        <w:t>Students will create a 3D model from a 3D scan.</w:t>
      </w:r>
    </w:p>
    <w:p>
      <w:pPr>
        <w:pStyle w:val="Heading4"/>
      </w:pPr>
      <w:r>
        <w:t>Alignment</w:t>
      </w:r>
    </w:p>
    <w:p>
      <w:r>
        <w:t>This objective is too narrow compared to the broader objective in Artifact 3, leading to a lack of comprehensive learning.</w:t>
      </w:r>
    </w:p>
    <w:p>
      <w:pPr>
        <w:pStyle w:val="Heading1"/>
      </w:pPr>
      <w:r>
        <w:t>Session Structure Alignment</w:t>
      </w:r>
    </w:p>
    <w:p>
      <w:r>
        <w:t>Aligned: False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Structure</w:t>
      </w:r>
    </w:p>
    <w:p>
      <w:r>
        <w:t>Introduction, Hands-on activity, Discussion</w:t>
      </w:r>
    </w:p>
    <w:p>
      <w:pPr>
        <w:pStyle w:val="Heading4"/>
      </w:pPr>
      <w:r>
        <w:t>Issue</w:t>
      </w:r>
    </w:p>
    <w:p>
      <w:r>
        <w:t>Lacks a clear assessment component, while Artifact 3 includes a quiz at the end.</w:t>
      </w:r>
    </w:p>
    <w:p>
      <w:pPr>
        <w:pStyle w:val="Heading4"/>
      </w:pPr>
      <w:r>
        <w:t>Artifact</w:t>
      </w:r>
    </w:p>
    <w:p>
      <w:r>
        <w:t>Artifact 4</w:t>
      </w:r>
    </w:p>
    <w:p>
      <w:pPr>
        <w:pStyle w:val="Heading4"/>
      </w:pPr>
      <w:r>
        <w:t>Structure</w:t>
      </w:r>
    </w:p>
    <w:p>
      <w:r>
        <w:t>Lecture, Demonstration, Project work</w:t>
      </w:r>
    </w:p>
    <w:p>
      <w:pPr>
        <w:pStyle w:val="Heading4"/>
      </w:pPr>
      <w:r>
        <w:t>Issue</w:t>
      </w:r>
    </w:p>
    <w:p>
      <w:r>
        <w:t>No discussion phase included, which is present in Artifact 1 but not in Artifact 4.</w:t>
      </w:r>
    </w:p>
    <w:p>
      <w:pPr>
        <w:pStyle w:val="Heading1"/>
      </w:pPr>
      <w:r>
        <w:t>Assessment To Objective Alignment</w:t>
      </w:r>
    </w:p>
    <w:p>
      <w:r>
        <w:t>Aligned: False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Assessment</w:t>
      </w:r>
    </w:p>
    <w:p>
      <w:r>
        <w:t>Quiz on 3D scanning methods</w:t>
      </w:r>
    </w:p>
    <w:p>
      <w:pPr>
        <w:pStyle w:val="Heading4"/>
      </w:pPr>
      <w:r>
        <w:t>Objective</w:t>
      </w:r>
    </w:p>
    <w:p>
      <w:r>
        <w:t>Understanding 3D scanning principles.</w:t>
      </w:r>
    </w:p>
    <w:p>
      <w:pPr>
        <w:pStyle w:val="Heading4"/>
      </w:pPr>
      <w:r>
        <w:t>Alignment</w:t>
      </w:r>
    </w:p>
    <w:p>
      <w:r>
        <w:t>The quiz does not adequately cover all methods mentioned in the objectives, particularly neglecting structured light and photogrammetry.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Assessment</w:t>
      </w:r>
    </w:p>
    <w:p>
      <w:r>
        <w:t>Group project on 3D modeling</w:t>
      </w:r>
    </w:p>
    <w:p>
      <w:pPr>
        <w:pStyle w:val="Heading4"/>
      </w:pPr>
      <w:r>
        <w:t>Objective</w:t>
      </w:r>
    </w:p>
    <w:p>
      <w:r>
        <w:t>Understanding the principles of 3D scanning.</w:t>
      </w:r>
    </w:p>
    <w:p>
      <w:pPr>
        <w:pStyle w:val="Heading4"/>
      </w:pPr>
      <w:r>
        <w:t>Alignment</w:t>
      </w:r>
    </w:p>
    <w:p>
      <w:r>
        <w:t>The project does not directly assess the understanding of principles, as it focuses more on application.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