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Design a Smart Traffic Monitoring System</w:t>
      </w:r>
    </w:p>
    <w:p>
      <w:r>
        <w:rPr>
          <w:color w:val="606060"/>
          <w:sz w:val="22"/>
        </w:rPr>
        <w:t>module_02 | Grade 8-12 | 4 days</w:t>
      </w:r>
    </w:p>
    <w:p/>
    <w:p>
      <w:pPr>
        <w:pStyle w:val="Heading1"/>
      </w:pPr>
      <w:r>
        <w:t>Problemstatement</w:t>
      </w:r>
    </w:p>
    <w:p>
      <w:r>
        <w:t>You are tasked with designing a smart traffic monitoring system that uses cameras to analyze traffic flow in a busy urban area. The goal is to optimize traffic light timing and reduce congestion while ensuring pedestrian safety. Consider how your system will collect and analyze data from the camera's perspective.</w:t>
      </w:r>
    </w:p>
    <w:p>
      <w:pPr>
        <w:pStyle w:val="Heading1"/>
      </w:pPr>
      <w:r>
        <w:t>Constraints</w:t>
      </w:r>
    </w:p>
    <w:p>
      <w:pPr>
        <w:pStyle w:val="ListBullet"/>
      </w:pPr>
      <w:r>
        <w:t>The system must utilize at least two different types of sensors (e.g., cameras, infrared sensors) to gather data.</w:t>
      </w:r>
    </w:p>
    <w:p>
      <w:pPr>
        <w:pStyle w:val="ListBullet"/>
      </w:pPr>
      <w:r>
        <w:t>The solution must include a method for analyzing the data to inform traffic light adjustments.</w:t>
      </w:r>
    </w:p>
    <w:p>
      <w:pPr>
        <w:pStyle w:val="ListBullet"/>
      </w:pPr>
      <w:r>
        <w:t>Consider privacy concerns and ensure that the design complies with local regulations regarding surveillance.</w:t>
      </w:r>
    </w:p>
    <w:p>
      <w:pPr>
        <w:pStyle w:val="ListBullet"/>
      </w:pPr>
      <w:r>
        <w:t>The design must be feasible to implement with a budget of no more than $5,000.</w:t>
      </w:r>
    </w:p>
    <w:p>
      <w:pPr>
        <w:pStyle w:val="Heading1"/>
      </w:pPr>
      <w:r>
        <w:t>Successcriteria</w:t>
      </w:r>
    </w:p>
    <w:p>
      <w:pPr>
        <w:pStyle w:val="ListBullet"/>
      </w:pPr>
      <w:r>
        <w:t>The system successfully demonstrates the ability to detect and analyze traffic patterns.</w:t>
      </w:r>
    </w:p>
    <w:p>
      <w:pPr>
        <w:pStyle w:val="ListBullet"/>
      </w:pPr>
      <w:r>
        <w:t>A prototype or detailed simulation is presented that shows how traffic light timing can be adjusted based on real-time data.</w:t>
      </w:r>
    </w:p>
    <w:p>
      <w:pPr>
        <w:pStyle w:val="ListBullet"/>
      </w:pPr>
      <w:r>
        <w:t>The design includes a clear explanation of how data is collected, analyzed, and the reasoning behind traffic light adjustments.</w:t>
      </w:r>
    </w:p>
    <w:p>
      <w:pPr>
        <w:pStyle w:val="ListBullet"/>
      </w:pPr>
      <w:r>
        <w:t>Evidence-based decisions are made throughout the design process, backed by relevant data or research.</w:t>
      </w:r>
    </w:p>
    <w:p>
      <w:pPr>
        <w:pStyle w:val="Heading1"/>
      </w:pPr>
      <w:r>
        <w:t>Reflectionquestions</w:t>
      </w:r>
    </w:p>
    <w:p>
      <w:pPr>
        <w:pStyle w:val="ListBullet"/>
      </w:pPr>
      <w:r>
        <w:t>What challenges did you face in designing the data collection and analysis methods?</w:t>
      </w:r>
    </w:p>
    <w:p>
      <w:pPr>
        <w:pStyle w:val="ListBullet"/>
      </w:pPr>
      <w:r>
        <w:t>How did you ensure that your design considers both traffic efficiency and pedestrian safety?</w:t>
      </w:r>
    </w:p>
    <w:p>
      <w:pPr>
        <w:pStyle w:val="ListBullet"/>
      </w:pPr>
      <w:r>
        <w:t>What were the most important factors in making evidence-based decisions for your system?</w:t>
      </w:r>
    </w:p>
    <w:p>
      <w:pPr>
        <w:pStyle w:val="ListBullet"/>
      </w:pPr>
      <w:r>
        <w:t>How might your design change if you were to account for different weather conditions or special events?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