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What Does a Camera Actually See?</w:t>
      </w:r>
    </w:p>
    <w:p>
      <w:r>
        <w:rPr>
          <w:color w:val="606060"/>
          <w:sz w:val="22"/>
        </w:rPr>
        <w:t>module_02 | Grade 8-12 | 4 days</w:t>
      </w:r>
    </w:p>
    <w:p/>
    <w:p>
      <w:pPr>
        <w:pStyle w:val="Heading1"/>
      </w:pPr>
      <w:r>
        <w:t>Graphics</w:t>
      </w:r>
    </w:p>
    <w:p>
      <w:pPr>
        <w:pStyle w:val="Heading3"/>
      </w:pPr>
      <w:r>
        <w:t>Location</w:t>
      </w:r>
    </w:p>
    <w:p>
      <w:r>
        <w:t>Module Introduction</w:t>
      </w:r>
    </w:p>
    <w:p>
      <w:pPr>
        <w:pStyle w:val="Heading3"/>
      </w:pPr>
      <w:r>
        <w:t>Purpose</w:t>
      </w:r>
    </w:p>
    <w:p>
      <w:r>
        <w:t>To provide a visual overview of how cameras capture images.</w:t>
      </w:r>
    </w:p>
    <w:p>
      <w:pPr>
        <w:pStyle w:val="Heading3"/>
      </w:pPr>
      <w:r>
        <w:t>Content Description</w:t>
      </w:r>
    </w:p>
    <w:p>
      <w:r>
        <w:t>An illustration showing a camera with labeled parts (lens, sensor, aperture, etc.) and arrows indicating the path of light entering the camera.</w:t>
      </w:r>
    </w:p>
    <w:p>
      <w:pPr>
        <w:pStyle w:val="Heading3"/>
      </w:pPr>
      <w:r>
        <w:t>Technical Accuracy Notes</w:t>
      </w:r>
    </w:p>
    <w:p>
      <w:r>
        <w:t>Ensure that the lens and sensor are accurately represented in scale and function. Highlight the role of the aperture in controlling light entry.</w:t>
      </w:r>
    </w:p>
    <w:p>
      <w:pPr>
        <w:pStyle w:val="Heading3"/>
      </w:pPr>
      <w:r>
        <w:t>Location</w:t>
      </w:r>
    </w:p>
    <w:p>
      <w:r>
        <w:t>Light and Color Section</w:t>
      </w:r>
    </w:p>
    <w:p>
      <w:pPr>
        <w:pStyle w:val="Heading3"/>
      </w:pPr>
      <w:r>
        <w:t>Purpose</w:t>
      </w:r>
    </w:p>
    <w:p>
      <w:r>
        <w:t>To explain how cameras perceive light and color.</w:t>
      </w:r>
    </w:p>
    <w:p>
      <w:pPr>
        <w:pStyle w:val="Heading3"/>
      </w:pPr>
      <w:r>
        <w:t>Content Description</w:t>
      </w:r>
    </w:p>
    <w:p>
      <w:r>
        <w:t>A diagram illustrating the visible spectrum with a camera sensor receiving different wavelengths of light, with color filters shown.</w:t>
      </w:r>
    </w:p>
    <w:p>
      <w:pPr>
        <w:pStyle w:val="Heading3"/>
      </w:pPr>
      <w:r>
        <w:t>Technical Accuracy Notes</w:t>
      </w:r>
    </w:p>
    <w:p>
      <w:r>
        <w:t>Use correct representations of the visible spectrum and how it corresponds to RGB (Red, Green, Blue) channels in digital sensors.</w:t>
      </w:r>
    </w:p>
    <w:p>
      <w:pPr>
        <w:pStyle w:val="Heading3"/>
      </w:pPr>
      <w:r>
        <w:t>Location</w:t>
      </w:r>
    </w:p>
    <w:p>
      <w:r>
        <w:t>Image Formation Section</w:t>
      </w:r>
    </w:p>
    <w:p>
      <w:pPr>
        <w:pStyle w:val="Heading3"/>
      </w:pPr>
      <w:r>
        <w:t>Purpose</w:t>
      </w:r>
    </w:p>
    <w:p>
      <w:r>
        <w:t>To illustrate the process of image formation in a camera.</w:t>
      </w:r>
    </w:p>
    <w:p>
      <w:pPr>
        <w:pStyle w:val="Heading3"/>
      </w:pPr>
      <w:r>
        <w:t>Content Description</w:t>
      </w:r>
    </w:p>
    <w:p>
      <w:r>
        <w:t>A step-by-step flowchart showing the sequence from light entering the camera to the formation of an image on the sensor.</w:t>
      </w:r>
    </w:p>
    <w:p>
      <w:pPr>
        <w:pStyle w:val="Heading3"/>
      </w:pPr>
      <w:r>
        <w:t>Technical Accuracy Notes</w:t>
      </w:r>
    </w:p>
    <w:p>
      <w:r>
        <w:t>Clearly indicate each step, including light entry, focusing, image capture, and data processing, ensuring technical terms are used correctly.</w:t>
      </w:r>
    </w:p>
    <w:p>
      <w:pPr>
        <w:pStyle w:val="Heading3"/>
      </w:pPr>
      <w:r>
        <w:t>Location</w:t>
      </w:r>
    </w:p>
    <w:p>
      <w:r>
        <w:t>Camera Settings Section</w:t>
      </w:r>
    </w:p>
    <w:p>
      <w:pPr>
        <w:pStyle w:val="Heading3"/>
      </w:pPr>
      <w:r>
        <w:t>Purpose</w:t>
      </w:r>
    </w:p>
    <w:p>
      <w:r>
        <w:t>To visually explain various camera settings and their effects on images.</w:t>
      </w:r>
    </w:p>
    <w:p>
      <w:pPr>
        <w:pStyle w:val="Heading3"/>
      </w:pPr>
      <w:r>
        <w:t>Content Description</w:t>
      </w:r>
    </w:p>
    <w:p>
      <w:r>
        <w:t>An infographic comparing different settings such as ISO, shutter speed, and aperture with corresponding example images.</w:t>
      </w:r>
    </w:p>
    <w:p>
      <w:pPr>
        <w:pStyle w:val="Heading3"/>
      </w:pPr>
      <w:r>
        <w:t>Technical Accuracy Notes</w:t>
      </w:r>
    </w:p>
    <w:p>
      <w:r>
        <w:t>Ensure the settings are accurately portrayed with real-world examples of how they affect image quality and exposure.</w:t>
      </w:r>
    </w:p>
    <w:p>
      <w:pPr>
        <w:pStyle w:val="Heading3"/>
      </w:pPr>
      <w:r>
        <w:t>Location</w:t>
      </w:r>
    </w:p>
    <w:p>
      <w:r>
        <w:t>Advanced Concepts Section</w:t>
      </w:r>
    </w:p>
    <w:p>
      <w:pPr>
        <w:pStyle w:val="Heading3"/>
      </w:pPr>
      <w:r>
        <w:t>Purpose</w:t>
      </w:r>
    </w:p>
    <w:p>
      <w:r>
        <w:t>To illustrate complex concepts like depth of field and motion blur.</w:t>
      </w:r>
    </w:p>
    <w:p>
      <w:pPr>
        <w:pStyle w:val="Heading3"/>
      </w:pPr>
      <w:r>
        <w:t>Content Description</w:t>
      </w:r>
    </w:p>
    <w:p>
      <w:r>
        <w:t>Side-by-side images showing shallow and deep depth of field, along with examples of motion blur with moving subjects.</w:t>
      </w:r>
    </w:p>
    <w:p>
      <w:pPr>
        <w:pStyle w:val="Heading3"/>
      </w:pPr>
      <w:r>
        <w:t>Technical Accuracy Notes</w:t>
      </w:r>
    </w:p>
    <w:p>
      <w:r>
        <w:t>Use clear examples that accurately depict how these concepts manifest in photographic imagery, maintaining clarity in representation.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