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Extensionactivities</w:t>
      </w:r>
    </w:p>
    <w:p>
      <w:pPr>
        <w:pStyle w:val="Heading2"/>
      </w:pPr>
      <w:r>
        <w:t>Nature Photo Scavenger Hunt</w:t>
      </w:r>
    </w:p>
    <w:p>
      <w:pPr>
        <w:pStyle w:val="Heading3"/>
      </w:pPr>
      <w:r>
        <w:t>Description</w:t>
      </w:r>
    </w:p>
    <w:p>
      <w:r>
        <w:t>Create a list of items or scenes to capture with a camera or smartphone, such as 'a green leaf', 'a bird in flight', or 'a sunset'. Encourage family members to observe their surroundings and take pictures of the items on the list. Discuss how each photo represents what the camera 'sees' and how different angles and lighting can change the outcome.</w:t>
      </w:r>
    </w:p>
    <w:p>
      <w:pPr>
        <w:pStyle w:val="Heading3"/>
      </w:pPr>
      <w:r>
        <w:t>Materialsneeded</w:t>
      </w:r>
    </w:p>
    <w:p>
      <w:pPr>
        <w:pStyle w:val="ListBullet"/>
      </w:pPr>
      <w:r>
        <w:t>Camera or smartphone</w:t>
      </w:r>
    </w:p>
    <w:p>
      <w:pPr>
        <w:pStyle w:val="ListBullet"/>
      </w:pPr>
      <w:r>
        <w:t>Printed scavenger hunt list</w:t>
      </w:r>
    </w:p>
    <w:p>
      <w:pPr>
        <w:pStyle w:val="Heading3"/>
      </w:pPr>
      <w:r>
        <w:t>Learningoutcomes</w:t>
      </w:r>
    </w:p>
    <w:p>
      <w:pPr>
        <w:pStyle w:val="ListBullet"/>
      </w:pPr>
      <w:r>
        <w:t>Understanding how cameras capture images based on light and angle.</w:t>
      </w:r>
    </w:p>
    <w:p>
      <w:pPr>
        <w:pStyle w:val="ListBullet"/>
      </w:pPr>
      <w:r>
        <w:t>Developing observational skills and creativity.</w:t>
      </w:r>
    </w:p>
    <w:p>
      <w:pPr>
        <w:pStyle w:val="Heading2"/>
      </w:pPr>
      <w:r>
        <w:t>DIY Shadow Play</w:t>
      </w:r>
    </w:p>
    <w:p>
      <w:pPr>
        <w:pStyle w:val="Heading3"/>
      </w:pPr>
      <w:r>
        <w:t>Description</w:t>
      </w:r>
    </w:p>
    <w:p>
      <w:r>
        <w:t>Use a flashlight and various objects to explore how light creates shadows. Set up a simple stage with a wall or sheet, and project shadows by placing objects in front of the light source. Discuss how the camera captures these shadows and how different light sources can change the appearance of objects.</w:t>
      </w:r>
    </w:p>
    <w:p>
      <w:pPr>
        <w:pStyle w:val="Heading3"/>
      </w:pPr>
      <w:r>
        <w:t>Materialsneeded</w:t>
      </w:r>
    </w:p>
    <w:p>
      <w:pPr>
        <w:pStyle w:val="ListBullet"/>
      </w:pPr>
      <w:r>
        <w:t>Flashlight</w:t>
      </w:r>
    </w:p>
    <w:p>
      <w:pPr>
        <w:pStyle w:val="ListBullet"/>
      </w:pPr>
      <w:r>
        <w:t>Various objects (toys, hands, etc.)</w:t>
      </w:r>
    </w:p>
    <w:p>
      <w:pPr>
        <w:pStyle w:val="ListBullet"/>
      </w:pPr>
      <w:r>
        <w:t>Wall or sheet</w:t>
      </w:r>
    </w:p>
    <w:p>
      <w:pPr>
        <w:pStyle w:val="Heading3"/>
      </w:pPr>
      <w:r>
        <w:t>Learningoutcomes</w:t>
      </w:r>
    </w:p>
    <w:p>
      <w:pPr>
        <w:pStyle w:val="ListBullet"/>
      </w:pPr>
      <w:r>
        <w:t>Exploring the concept of light and shadow.</w:t>
      </w:r>
    </w:p>
    <w:p>
      <w:pPr>
        <w:pStyle w:val="ListBullet"/>
      </w:pPr>
      <w:r>
        <w:t>Understanding the relationship between light and photography.</w:t>
      </w:r>
    </w:p>
    <w:p>
      <w:pPr>
        <w:pStyle w:val="Heading2"/>
      </w:pPr>
      <w:r>
        <w:t>Family Portraits with a Twist</w:t>
      </w:r>
    </w:p>
    <w:p>
      <w:pPr>
        <w:pStyle w:val="Heading3"/>
      </w:pPr>
      <w:r>
        <w:t>Description</w:t>
      </w:r>
    </w:p>
    <w:p>
      <w:r>
        <w:t>Set up a photo booth area at home using props and costumes. Family members can take turns being the photographer and the subject. Discuss how composition, background, and lighting affect the final image. Explore how the camera interprets these elements when capturing a photo.</w:t>
      </w:r>
    </w:p>
    <w:p>
      <w:pPr>
        <w:pStyle w:val="Heading3"/>
      </w:pPr>
      <w:r>
        <w:t>Materialsneeded</w:t>
      </w:r>
    </w:p>
    <w:p>
      <w:pPr>
        <w:pStyle w:val="ListBullet"/>
      </w:pPr>
      <w:r>
        <w:t>Camera or smartphone</w:t>
      </w:r>
    </w:p>
    <w:p>
      <w:pPr>
        <w:pStyle w:val="ListBullet"/>
      </w:pPr>
      <w:r>
        <w:t>Props and costumes</w:t>
      </w:r>
    </w:p>
    <w:p>
      <w:pPr>
        <w:pStyle w:val="ListBullet"/>
      </w:pPr>
      <w:r>
        <w:t>A designated photo area</w:t>
      </w:r>
    </w:p>
    <w:p>
      <w:pPr>
        <w:pStyle w:val="Heading3"/>
      </w:pPr>
      <w:r>
        <w:t>Learningoutcomes</w:t>
      </w:r>
    </w:p>
    <w:p>
      <w:pPr>
        <w:pStyle w:val="ListBullet"/>
      </w:pPr>
      <w:r>
        <w:t>Learning about composition and framing in photography.</w:t>
      </w:r>
    </w:p>
    <w:p>
      <w:pPr>
        <w:pStyle w:val="ListBullet"/>
      </w:pPr>
      <w:r>
        <w:t>Understanding the role of perspective in how a camera captures an image.</w:t>
      </w:r>
    </w:p>
    <w:p>
      <w:pPr>
        <w:pStyle w:val="Heading2"/>
      </w:pPr>
      <w:r>
        <w:t>Light and Color Experiment</w:t>
      </w:r>
    </w:p>
    <w:p>
      <w:pPr>
        <w:pStyle w:val="Heading3"/>
      </w:pPr>
      <w:r>
        <w:t>Description</w:t>
      </w:r>
    </w:p>
    <w:p>
      <w:r>
        <w:t>Using a clear glass or plastic container filled with water, place it in sunlight to create a rainbow effect on a wall or surface. Capture the effect using a camera or smartphone. Discuss how different wavelengths of light interact with water and how cameras interpret color.</w:t>
      </w:r>
    </w:p>
    <w:p>
      <w:pPr>
        <w:pStyle w:val="Heading3"/>
      </w:pPr>
      <w:r>
        <w:t>Materialsneeded</w:t>
      </w:r>
    </w:p>
    <w:p>
      <w:pPr>
        <w:pStyle w:val="ListBullet"/>
      </w:pPr>
      <w:r>
        <w:t>Clear container</w:t>
      </w:r>
    </w:p>
    <w:p>
      <w:pPr>
        <w:pStyle w:val="ListBullet"/>
      </w:pPr>
      <w:r>
        <w:t>Water</w:t>
      </w:r>
    </w:p>
    <w:p>
      <w:pPr>
        <w:pStyle w:val="ListBullet"/>
      </w:pPr>
      <w:r>
        <w:t>Camera or smartphone</w:t>
      </w:r>
    </w:p>
    <w:p>
      <w:pPr>
        <w:pStyle w:val="Heading3"/>
      </w:pPr>
      <w:r>
        <w:t>Learningoutcomes</w:t>
      </w:r>
    </w:p>
    <w:p>
      <w:pPr>
        <w:pStyle w:val="ListBullet"/>
      </w:pPr>
      <w:r>
        <w:t>Exploring the properties of light and color.</w:t>
      </w:r>
    </w:p>
    <w:p>
      <w:pPr>
        <w:pStyle w:val="ListBullet"/>
      </w:pPr>
      <w:r>
        <w:t>Understanding how cameras capture and represent color.</w:t>
      </w:r>
    </w:p>
    <w:p>
      <w:pPr>
        <w:pStyle w:val="Heading2"/>
      </w:pPr>
      <w:r>
        <w:t>Storytelling Through Photos</w:t>
      </w:r>
    </w:p>
    <w:p>
      <w:pPr>
        <w:pStyle w:val="Heading3"/>
      </w:pPr>
      <w:r>
        <w:t>Description</w:t>
      </w:r>
    </w:p>
    <w:p>
      <w:r>
        <w:t>Have each family member take a series of 3-5 photos that tell a story. Once the photos are taken, gather to share and explain the story behind each photo. Discuss how the camera captures moments and how different perspectives can influence storytelling.</w:t>
      </w:r>
    </w:p>
    <w:p>
      <w:pPr>
        <w:pStyle w:val="Heading3"/>
      </w:pPr>
      <w:r>
        <w:t>Materialsneeded</w:t>
      </w:r>
    </w:p>
    <w:p>
      <w:pPr>
        <w:pStyle w:val="ListBullet"/>
      </w:pPr>
      <w:r>
        <w:t>Camera or smartphone</w:t>
      </w:r>
    </w:p>
    <w:p>
      <w:pPr>
        <w:pStyle w:val="Heading3"/>
      </w:pPr>
      <w:r>
        <w:t>Learningoutcomes</w:t>
      </w:r>
    </w:p>
    <w:p>
      <w:pPr>
        <w:pStyle w:val="ListBullet"/>
      </w:pPr>
      <w:r>
        <w:t>Encouraging creativity and narrative skills.</w:t>
      </w:r>
    </w:p>
    <w:p>
      <w:pPr>
        <w:pStyle w:val="ListBullet"/>
      </w:pPr>
      <w:r>
        <w:t>Understanding how photography can convey emotions and stories.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