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What Does a Camera Actually See?</w:t>
      </w:r>
    </w:p>
    <w:p>
      <w:r>
        <w:rPr>
          <w:color w:val="606060"/>
          <w:sz w:val="22"/>
        </w:rPr>
        <w:t>module_02 | Grade 8-12 | 4 days</w:t>
      </w:r>
    </w:p>
    <w:p/>
    <w:p>
      <w:pPr>
        <w:pStyle w:val="Heading1"/>
      </w:pPr>
      <w:r>
        <w:t>Technical Explanations</w:t>
      </w:r>
    </w:p>
    <w:p>
      <w:pPr>
        <w:pStyle w:val="Heading2"/>
      </w:pPr>
      <w:r>
        <w:t>Structured Optical Projection</w:t>
      </w:r>
    </w:p>
    <w:p>
      <w:pPr>
        <w:pStyle w:val="Heading3"/>
      </w:pPr>
      <w:r>
        <w:t>Description</w:t>
      </w:r>
    </w:p>
    <w:p>
      <w:r>
        <w:t>Structured optical projection involves projecting a known pattern of light onto a scene. The deformation of this pattern as it interacts with the surfaces in the scene allows for the collection of depth information and other geometric characteristics of the objects present.</w:t>
      </w:r>
    </w:p>
    <w:p>
      <w:pPr>
        <w:pStyle w:val="Heading3"/>
      </w:pPr>
      <w:r>
        <w:t>Applications</w:t>
      </w:r>
    </w:p>
    <w:p>
      <w:r>
        <w:t>This technique is widely used in applications such as 3D scanning, robotics, and computer vision, where understanding the spatial arrangement of objects is critical.</w:t>
      </w:r>
    </w:p>
    <w:p>
      <w:pPr>
        <w:pStyle w:val="Heading2"/>
      </w:pPr>
      <w:r>
        <w:t>Ai Based Analysis</w:t>
      </w:r>
    </w:p>
    <w:p>
      <w:pPr>
        <w:pStyle w:val="Heading3"/>
      </w:pPr>
      <w:r>
        <w:t>Description</w:t>
      </w:r>
    </w:p>
    <w:p>
      <w:r>
        <w:t>AI-based analysis refers to the use of machine learning algorithms to interpret data collected from sensors. In the context of ASCAND, it processes the raw data to identify patterns, classify objects, and enhance the accuracy of measurements.</w:t>
      </w:r>
    </w:p>
    <w:p>
      <w:pPr>
        <w:pStyle w:val="Heading3"/>
      </w:pPr>
      <w:r>
        <w:t>Benefits</w:t>
      </w:r>
    </w:p>
    <w:p>
      <w:r>
        <w:t>This approach allows for the handling of complex datasets and improves the system's ability to make inferences based on the captured information.</w:t>
      </w:r>
    </w:p>
    <w:p>
      <w:pPr>
        <w:pStyle w:val="Heading2"/>
      </w:pPr>
      <w:r>
        <w:t>Sensor Fusion</w:t>
      </w:r>
    </w:p>
    <w:p>
      <w:pPr>
        <w:pStyle w:val="Heading3"/>
      </w:pPr>
      <w:r>
        <w:t>Description</w:t>
      </w:r>
    </w:p>
    <w:p>
      <w:r>
        <w:t>Sensor fusion is the integration of data from multiple sensors to produce more accurate and reliable information than could be achieved with any individual sensor. In ASCAND, this might include combining data from optical sensors with other types of sensors to enhance the overall measurement and analysis capabilities.</w:t>
      </w:r>
    </w:p>
    <w:p>
      <w:pPr>
        <w:pStyle w:val="Heading3"/>
      </w:pPr>
      <w:r>
        <w:t>Importance</w:t>
      </w:r>
    </w:p>
    <w:p>
      <w:r>
        <w:t>This process reduces uncertainty and helps in creating a more comprehensive understanding of the observed environment.</w:t>
      </w:r>
    </w:p>
    <w:p>
      <w:pPr>
        <w:pStyle w:val="Heading1"/>
      </w:pPr>
      <w:r>
        <w:t>Common Student Questions</w:t>
      </w:r>
    </w:p>
    <w:p>
      <w:pPr>
        <w:pStyle w:val="Heading2"/>
      </w:pPr>
      <w:r>
        <w:t>How does ASCAND capture depth information?</w:t>
      </w:r>
    </w:p>
    <w:p>
      <w:pPr>
        <w:pStyle w:val="Heading3"/>
      </w:pPr>
      <w:r>
        <w:t>Answer</w:t>
      </w:r>
    </w:p>
    <w:p>
      <w:r>
        <w:t>ASCAND captures depth information through structured optical projection, where a light pattern is projected onto the scene. The way this pattern deforms allows the system to infer depth data.</w:t>
      </w:r>
    </w:p>
    <w:p>
      <w:pPr>
        <w:pStyle w:val="Heading2"/>
      </w:pPr>
      <w:r>
        <w:t>What is the difference between measurement, calculation, and estimation?</w:t>
      </w:r>
    </w:p>
    <w:p>
      <w:pPr>
        <w:pStyle w:val="Heading3"/>
      </w:pPr>
      <w:r>
        <w:t>Answer</w:t>
      </w:r>
    </w:p>
    <w:p>
      <w:r>
        <w:t>Measurement refers to direct data obtained from sensors, calculation involves derived values based on measurements, and estimation involves AI-inferred values that are not directly measured but suggested based on patterns and data analysis.</w:t>
      </w:r>
    </w:p>
    <w:p>
      <w:pPr>
        <w:pStyle w:val="Heading2"/>
      </w:pPr>
      <w:r>
        <w:t>Can ASCAND give me exact measurements?</w:t>
      </w:r>
    </w:p>
    <w:p>
      <w:pPr>
        <w:pStyle w:val="Heading3"/>
      </w:pPr>
      <w:r>
        <w:t>Answer</w:t>
      </w:r>
    </w:p>
    <w:p>
      <w:r>
        <w:t>ASCAND provides measurements that are highly accurate but not perfect. Factors like environmental conditions and object properties can influence the results.</w:t>
      </w:r>
    </w:p>
    <w:p>
      <w:pPr>
        <w:pStyle w:val="Heading1"/>
      </w:pPr>
      <w:r>
        <w:t>Troubleshooting Guide</w:t>
      </w:r>
    </w:p>
    <w:p>
      <w:pPr>
        <w:pStyle w:val="Heading2"/>
      </w:pPr>
      <w:r>
        <w:t>Common Issues</w:t>
      </w:r>
    </w:p>
    <w:p>
      <w:pPr>
        <w:pStyle w:val="Heading4"/>
      </w:pPr>
      <w:r>
        <w:t>Issue</w:t>
      </w:r>
    </w:p>
    <w:p>
      <w:r>
        <w:t>Poor depth accuracy</w:t>
      </w:r>
    </w:p>
    <w:p>
      <w:pPr>
        <w:pStyle w:val="Heading4"/>
      </w:pPr>
      <w:r>
        <w:t>Solution</w:t>
      </w:r>
    </w:p>
    <w:p>
      <w:r>
        <w:t>Ensure that the lighting conditions are optimal and that the projection pattern is clearly visible on all surfaces.</w:t>
      </w:r>
    </w:p>
    <w:p>
      <w:pPr>
        <w:pStyle w:val="Heading4"/>
      </w:pPr>
      <w:r>
        <w:t>Issue</w:t>
      </w:r>
    </w:p>
    <w:p>
      <w:r>
        <w:t>System not recognizing objects</w:t>
      </w:r>
    </w:p>
    <w:p>
      <w:pPr>
        <w:pStyle w:val="Heading4"/>
      </w:pPr>
      <w:r>
        <w:t>Solution</w:t>
      </w:r>
    </w:p>
    <w:p>
      <w:r>
        <w:t>Check if the object is within the detection range and that its surface is not too reflective or transparent.</w:t>
      </w:r>
    </w:p>
    <w:p>
      <w:pPr>
        <w:pStyle w:val="Heading4"/>
      </w:pPr>
      <w:r>
        <w:t>Issue</w:t>
      </w:r>
    </w:p>
    <w:p>
      <w:r>
        <w:t>Data output is inconsistent</w:t>
      </w:r>
    </w:p>
    <w:p>
      <w:pPr>
        <w:pStyle w:val="Heading4"/>
      </w:pPr>
      <w:r>
        <w:t>Solution</w:t>
      </w:r>
    </w:p>
    <w:p>
      <w:r>
        <w:t>Verify that all sensors are functioning correctly and recalibrate the system if necessary.</w:t>
      </w:r>
    </w:p>
    <w:p>
      <w:pPr>
        <w:pStyle w:val="Heading2"/>
      </w:pPr>
      <w:r>
        <w:t>General Tips</w:t>
      </w:r>
    </w:p>
    <w:p>
      <w:pPr>
        <w:pStyle w:val="ListBullet"/>
      </w:pPr>
      <w:r>
        <w:t>Keep the sensor lenses clean to avoid distortion in captured data.</w:t>
      </w:r>
    </w:p>
    <w:p>
      <w:pPr>
        <w:pStyle w:val="ListBullet"/>
      </w:pPr>
      <w:r>
        <w:t>Regularly update the software to ensure you have the latest features and fixes.</w:t>
      </w:r>
    </w:p>
    <w:p>
      <w:pPr>
        <w:pStyle w:val="ListBullet"/>
      </w:pPr>
      <w:r>
        <w:t>Perform environmental checks to ensure that external light sources do not interfere with the structured projection.</w:t>
      </w:r>
    </w:p>
    <w:p>
      <w:pPr>
        <w:pStyle w:val="Heading1"/>
      </w:pPr>
      <w:r>
        <w:t>Additional Resources</w:t>
      </w:r>
    </w:p>
    <w:p>
      <w:pPr>
        <w:pStyle w:val="Heading2"/>
      </w:pPr>
      <w:r>
        <w:t>Books</w:t>
      </w:r>
    </w:p>
    <w:p>
      <w:pPr>
        <w:pStyle w:val="Heading3"/>
      </w:pPr>
      <w:r>
        <w:t>Computer Vision: Algorithms and Applications</w:t>
      </w:r>
    </w:p>
    <w:p>
      <w:pPr>
        <w:pStyle w:val="Heading4"/>
      </w:pPr>
      <w:r>
        <w:t>Author</w:t>
      </w:r>
    </w:p>
    <w:p>
      <w:r>
        <w:t>Richard Szeliski</w:t>
      </w:r>
    </w:p>
    <w:p>
      <w:pPr>
        <w:pStyle w:val="Heading4"/>
      </w:pPr>
      <w:r>
        <w:t>Link</w:t>
      </w:r>
    </w:p>
    <w:p>
      <w:r>
        <w:t>http://szeliski.org/Book/</w:t>
      </w:r>
    </w:p>
    <w:p>
      <w:pPr>
        <w:pStyle w:val="Heading2"/>
      </w:pPr>
      <w:r>
        <w:t>Online Courses</w:t>
      </w:r>
    </w:p>
    <w:p>
      <w:pPr>
        <w:pStyle w:val="Heading3"/>
      </w:pPr>
      <w:r>
        <w:t>Introduction to Computer Vision</w:t>
      </w:r>
    </w:p>
    <w:p>
      <w:pPr>
        <w:pStyle w:val="Heading4"/>
      </w:pPr>
      <w:r>
        <w:t>Platform</w:t>
      </w:r>
    </w:p>
    <w:p>
      <w:r>
        <w:t>Coursera</w:t>
      </w:r>
    </w:p>
    <w:p>
      <w:pPr>
        <w:pStyle w:val="Heading4"/>
      </w:pPr>
      <w:r>
        <w:t>Link</w:t>
      </w:r>
    </w:p>
    <w:p>
      <w:r>
        <w:t>https://www.coursera.org/learn/computer-vision-basics</w:t>
      </w:r>
    </w:p>
    <w:p>
      <w:pPr>
        <w:pStyle w:val="Heading2"/>
      </w:pPr>
      <w:r>
        <w:t>Research Articles</w:t>
      </w:r>
    </w:p>
    <w:p>
      <w:pPr>
        <w:pStyle w:val="Heading3"/>
      </w:pPr>
      <w:r>
        <w:t>A Survey of 3D Scanning Techniques</w:t>
      </w:r>
    </w:p>
    <w:p>
      <w:pPr>
        <w:pStyle w:val="Heading4"/>
      </w:pPr>
      <w:r>
        <w:t>Authors</w:t>
      </w:r>
    </w:p>
    <w:p>
      <w:r>
        <w:t>Various</w:t>
      </w:r>
    </w:p>
    <w:p>
      <w:pPr>
        <w:pStyle w:val="Heading4"/>
      </w:pPr>
      <w:r>
        <w:t>Link</w:t>
      </w:r>
    </w:p>
    <w:p>
      <w:r>
        <w:t>https://example.com/survey-3d-scanning</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