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What Does a Camera Actually See?</w:t>
      </w:r>
    </w:p>
    <w:p>
      <w:r>
        <w:rPr>
          <w:color w:val="606060"/>
          <w:sz w:val="22"/>
        </w:rPr>
        <w:t>module_02 | Grade 8-12 | 4 days</w:t>
      </w:r>
    </w:p>
    <w:p/>
    <w:p>
      <w:pPr>
        <w:pStyle w:val="Heading1"/>
      </w:pPr>
      <w:r>
        <w:t>Title Slide</w:t>
      </w:r>
    </w:p>
    <w:p>
      <w:pPr>
        <w:pStyle w:val="Heading2"/>
      </w:pPr>
      <w:r>
        <w:t>Title</w:t>
      </w:r>
    </w:p>
    <w:p>
      <w:r>
        <w:t>What Does a Camera Actually See?</w:t>
      </w:r>
    </w:p>
    <w:p>
      <w:pPr>
        <w:pStyle w:val="Heading2"/>
      </w:pPr>
      <w:r>
        <w:t>Subtitle</w:t>
      </w:r>
    </w:p>
    <w:p>
      <w:r>
        <w:t>Understanding the Transformation of Light into Digital Information</w:t>
      </w:r>
    </w:p>
    <w:p>
      <w:pPr>
        <w:pStyle w:val="Heading1"/>
      </w:pPr>
      <w:r>
        <w:t>Driving Question Slide</w:t>
      </w:r>
    </w:p>
    <w:p>
      <w:pPr>
        <w:pStyle w:val="Heading2"/>
      </w:pPr>
      <w:r>
        <w:t>Driving Question</w:t>
      </w:r>
    </w:p>
    <w:p>
      <w:r>
        <w:t>How does a camera turn light from the physical world into digital information?</w:t>
      </w:r>
    </w:p>
    <w:p>
      <w:pPr>
        <w:pStyle w:val="Heading1"/>
      </w:pPr>
      <w:r>
        <w:t>Major Concepts</w:t>
      </w:r>
    </w:p>
    <w:p>
      <w:pPr>
        <w:pStyle w:val="Heading3"/>
      </w:pPr>
      <w:r>
        <w:t>Concept Title</w:t>
      </w:r>
    </w:p>
    <w:p>
      <w:r>
        <w:t>The Basics of Light</w:t>
      </w:r>
    </w:p>
    <w:p>
      <w:pPr>
        <w:pStyle w:val="Heading3"/>
      </w:pPr>
      <w:r>
        <w:t>Content</w:t>
      </w:r>
    </w:p>
    <w:p>
      <w:r>
        <w:t>Discuss the properties of light, including wavelength, intensity, and how these properties interact with objects in the environment.</w:t>
      </w:r>
    </w:p>
    <w:p>
      <w:pPr>
        <w:pStyle w:val="Heading3"/>
      </w:pPr>
      <w:r>
        <w:t>Concept Title</w:t>
      </w:r>
    </w:p>
    <w:p>
      <w:r>
        <w:t>Optics and Lens Functionality</w:t>
      </w:r>
    </w:p>
    <w:p>
      <w:pPr>
        <w:pStyle w:val="Heading3"/>
      </w:pPr>
      <w:r>
        <w:t>Content</w:t>
      </w:r>
    </w:p>
    <w:p>
      <w:r>
        <w:t>Explain how camera lenses focus light, including concepts like focal length, aperture, and depth of field.</w:t>
      </w:r>
    </w:p>
    <w:p>
      <w:pPr>
        <w:pStyle w:val="Heading3"/>
      </w:pPr>
      <w:r>
        <w:t>Concept Title</w:t>
      </w:r>
    </w:p>
    <w:p>
      <w:r>
        <w:t>Image Sensors</w:t>
      </w:r>
    </w:p>
    <w:p>
      <w:pPr>
        <w:pStyle w:val="Heading3"/>
      </w:pPr>
      <w:r>
        <w:t>Content</w:t>
      </w:r>
    </w:p>
    <w:p>
      <w:r>
        <w:t>Introduce the role of image sensors in capturing light, highlighting types such as CCD and CMOS, and their significance in converting light into electrical signals.</w:t>
      </w:r>
    </w:p>
    <w:p>
      <w:pPr>
        <w:pStyle w:val="Heading3"/>
      </w:pPr>
      <w:r>
        <w:t>Concept Title</w:t>
      </w:r>
    </w:p>
    <w:p>
      <w:r>
        <w:t>Data Conversion</w:t>
      </w:r>
    </w:p>
    <w:p>
      <w:pPr>
        <w:pStyle w:val="Heading3"/>
      </w:pPr>
      <w:r>
        <w:t>Content</w:t>
      </w:r>
    </w:p>
    <w:p>
      <w:r>
        <w:t>Describe the process of converting electrical signals from image sensors into digital data, including analog-to-digital conversion and pixel representation.</w:t>
      </w:r>
    </w:p>
    <w:p>
      <w:pPr>
        <w:pStyle w:val="Heading3"/>
      </w:pPr>
      <w:r>
        <w:t>Concept Title</w:t>
      </w:r>
    </w:p>
    <w:p>
      <w:r>
        <w:t>AI and Image Processing</w:t>
      </w:r>
    </w:p>
    <w:p>
      <w:pPr>
        <w:pStyle w:val="Heading3"/>
      </w:pPr>
      <w:r>
        <w:t>Content</w:t>
      </w:r>
    </w:p>
    <w:p>
      <w:r>
        <w:t>Examine how AI-based analysis enhances image quality and interpretation, discussing algorithms that improve clarity, reduce noise, and recognize patterns.</w:t>
      </w:r>
    </w:p>
    <w:p>
      <w:pPr>
        <w:pStyle w:val="Heading1"/>
      </w:pPr>
      <w:r>
        <w:t>Conceptual Workflow Diagram Slide</w:t>
      </w:r>
    </w:p>
    <w:p>
      <w:pPr>
        <w:pStyle w:val="Heading2"/>
      </w:pPr>
      <w:r>
        <w:t>Description</w:t>
      </w:r>
    </w:p>
    <w:p>
      <w:r>
        <w:t>Provide a diagram illustrating the workflow from light entering the camera, passing through the lens, being captured by the image sensor, undergoing data conversion, and finally being processed by AI algorithms.</w:t>
      </w:r>
    </w:p>
    <w:p>
      <w:pPr>
        <w:pStyle w:val="Heading1"/>
      </w:pPr>
      <w:r>
        <w:t>Summary And Reflection Slide</w:t>
      </w:r>
    </w:p>
    <w:p>
      <w:pPr>
        <w:pStyle w:val="Heading2"/>
      </w:pPr>
      <w:r>
        <w:t>Summary</w:t>
      </w:r>
    </w:p>
    <w:p>
      <w:r>
        <w:t>Recap the key concepts discussed, emphasizing the transformation of light into digital information and the importance of each component in the camera system.</w:t>
      </w:r>
    </w:p>
    <w:p>
      <w:pPr>
        <w:pStyle w:val="Heading2"/>
      </w:pPr>
      <w:r>
        <w:t>Reflection Prompt</w:t>
      </w:r>
    </w:p>
    <w:p>
      <w:r>
        <w:t>Encourage students to reflect on how understanding this process changes their perspective on photography and digital imaging.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