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What Does a Camera Actually See?</w:t>
      </w:r>
    </w:p>
    <w:p>
      <w:r>
        <w:rPr>
          <w:color w:val="606060"/>
          <w:sz w:val="22"/>
        </w:rPr>
        <w:t>module_02 | Grade 8-12 | 4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light</w:t>
      </w:r>
    </w:p>
    <w:p>
      <w:pPr>
        <w:pStyle w:val="Heading3"/>
      </w:pPr>
      <w:r>
        <w:t>Definition</w:t>
      </w:r>
    </w:p>
    <w:p>
      <w:r>
        <w:t>Light is a form of electromagnetic radiation that is visible to the human eye and is responsible for the sense of sight.</w:t>
      </w:r>
    </w:p>
    <w:p>
      <w:pPr>
        <w:pStyle w:val="Heading3"/>
      </w:pPr>
      <w:r>
        <w:t>Example</w:t>
      </w:r>
    </w:p>
    <w:p>
      <w:r>
        <w:t>Sunlight is a natural source of light that illuminates our surroundings during the day.</w:t>
      </w:r>
    </w:p>
    <w:p>
      <w:pPr>
        <w:pStyle w:val="Heading3"/>
      </w:pPr>
      <w:r>
        <w:t>Visualdescription</w:t>
      </w:r>
    </w:p>
    <w:p>
      <w:r>
        <w:t>An image depicting sunlight streaming through trees, casting shadows on the ground.</w:t>
      </w:r>
    </w:p>
    <w:p>
      <w:pPr>
        <w:pStyle w:val="Heading2"/>
      </w:pPr>
      <w:r>
        <w:t>reflection</w:t>
      </w:r>
    </w:p>
    <w:p>
      <w:pPr>
        <w:pStyle w:val="Heading3"/>
      </w:pPr>
      <w:r>
        <w:t>Definition</w:t>
      </w:r>
    </w:p>
    <w:p>
      <w:r>
        <w:t>Reflection is the bouncing back of light rays when they hit a surface, allowing us to see images of objects.</w:t>
      </w:r>
    </w:p>
    <w:p>
      <w:pPr>
        <w:pStyle w:val="Heading3"/>
      </w:pPr>
      <w:r>
        <w:t>Example</w:t>
      </w:r>
    </w:p>
    <w:p>
      <w:r>
        <w:t>When you look in a mirror, you see your reflection because the light bounces off the mirror's surface.</w:t>
      </w:r>
    </w:p>
    <w:p>
      <w:pPr>
        <w:pStyle w:val="Heading3"/>
      </w:pPr>
      <w:r>
        <w:t>Visualdescription</w:t>
      </w:r>
    </w:p>
    <w:p>
      <w:r>
        <w:t>An image of a lake with mountains reflected on its surface, demonstrating the concept of reflection.</w:t>
      </w:r>
    </w:p>
    <w:p>
      <w:pPr>
        <w:pStyle w:val="Heading2"/>
      </w:pPr>
      <w:r>
        <w:t>lens</w:t>
      </w:r>
    </w:p>
    <w:p>
      <w:pPr>
        <w:pStyle w:val="Heading3"/>
      </w:pPr>
      <w:r>
        <w:t>Definition</w:t>
      </w:r>
    </w:p>
    <w:p>
      <w:r>
        <w:t>A lens is a transparent optical element that refracts light to converge or diverge rays, forming images.</w:t>
      </w:r>
    </w:p>
    <w:p>
      <w:pPr>
        <w:pStyle w:val="Heading3"/>
      </w:pPr>
      <w:r>
        <w:t>Example</w:t>
      </w:r>
    </w:p>
    <w:p>
      <w:r>
        <w:t>A camera lens focuses light onto the image sensor to create a photograph.</w:t>
      </w:r>
    </w:p>
    <w:p>
      <w:pPr>
        <w:pStyle w:val="Heading3"/>
      </w:pPr>
      <w:r>
        <w:t>Visualdescription</w:t>
      </w:r>
    </w:p>
    <w:p>
      <w:r>
        <w:t>An image of a convex lens showing how light rays converge to a focal point.</w:t>
      </w:r>
    </w:p>
    <w:p>
      <w:pPr>
        <w:pStyle w:val="Heading2"/>
      </w:pPr>
      <w:r>
        <w:t>optical projection</w:t>
      </w:r>
    </w:p>
    <w:p>
      <w:pPr>
        <w:pStyle w:val="Heading3"/>
      </w:pPr>
      <w:r>
        <w:t>Definition</w:t>
      </w:r>
    </w:p>
    <w:p>
      <w:r>
        <w:t>Optical projection is the technique of projecting an image onto a surface using lenses and light sources.</w:t>
      </w:r>
    </w:p>
    <w:p>
      <w:pPr>
        <w:pStyle w:val="Heading3"/>
      </w:pPr>
      <w:r>
        <w:t>Example</w:t>
      </w:r>
    </w:p>
    <w:p>
      <w:r>
        <w:t>A slide projector uses optical projection to display images from slides onto a screen.</w:t>
      </w:r>
    </w:p>
    <w:p>
      <w:pPr>
        <w:pStyle w:val="Heading3"/>
      </w:pPr>
      <w:r>
        <w:t>Visualdescription</w:t>
      </w:r>
    </w:p>
    <w:p>
      <w:r>
        <w:t>An image of a slide projector projecting an image onto a white screen.</w:t>
      </w:r>
    </w:p>
    <w:p>
      <w:pPr>
        <w:pStyle w:val="Heading2"/>
      </w:pPr>
      <w:r>
        <w:t>image sensor</w:t>
      </w:r>
    </w:p>
    <w:p>
      <w:pPr>
        <w:pStyle w:val="Heading3"/>
      </w:pPr>
      <w:r>
        <w:t>Definition</w:t>
      </w:r>
    </w:p>
    <w:p>
      <w:r>
        <w:t>An image sensor is a device that converts light into an electrical signal, capturing images in digital form.</w:t>
      </w:r>
    </w:p>
    <w:p>
      <w:pPr>
        <w:pStyle w:val="Heading3"/>
      </w:pPr>
      <w:r>
        <w:t>Example</w:t>
      </w:r>
    </w:p>
    <w:p>
      <w:r>
        <w:t>Digital cameras use image sensors to capture photographs in pixels.</w:t>
      </w:r>
    </w:p>
    <w:p>
      <w:pPr>
        <w:pStyle w:val="Heading3"/>
      </w:pPr>
      <w:r>
        <w:t>Visualdescription</w:t>
      </w:r>
    </w:p>
    <w:p>
      <w:r>
        <w:t>An image of a digital camera's image sensor showing the grid of pixels.</w:t>
      </w:r>
    </w:p>
    <w:p>
      <w:pPr>
        <w:pStyle w:val="Heading2"/>
      </w:pPr>
      <w:r>
        <w:t>pixel</w:t>
      </w:r>
    </w:p>
    <w:p>
      <w:pPr>
        <w:pStyle w:val="Heading3"/>
      </w:pPr>
      <w:r>
        <w:t>Definition</w:t>
      </w:r>
    </w:p>
    <w:p>
      <w:r>
        <w:t>A pixel is the smallest unit of a digital image, representing a single point of color.</w:t>
      </w:r>
    </w:p>
    <w:p>
      <w:pPr>
        <w:pStyle w:val="Heading3"/>
      </w:pPr>
      <w:r>
        <w:t>Example</w:t>
      </w:r>
    </w:p>
    <w:p>
      <w:r>
        <w:t>Images on screens are made up of thousands or millions of pixels that combine to form a complete picture.</w:t>
      </w:r>
    </w:p>
    <w:p>
      <w:pPr>
        <w:pStyle w:val="Heading3"/>
      </w:pPr>
      <w:r>
        <w:t>Visualdescription</w:t>
      </w:r>
    </w:p>
    <w:p>
      <w:r>
        <w:t>An image showing a close-up view of a digital image, highlighting individual pixels.</w:t>
      </w:r>
    </w:p>
    <w:p>
      <w:pPr>
        <w:pStyle w:val="Heading2"/>
      </w:pPr>
      <w:r>
        <w:t>resolution</w:t>
      </w:r>
    </w:p>
    <w:p>
      <w:pPr>
        <w:pStyle w:val="Heading3"/>
      </w:pPr>
      <w:r>
        <w:t>Definition</w:t>
      </w:r>
    </w:p>
    <w:p>
      <w:r>
        <w:t>Resolution refers to the amount of detail an image holds, typically measured in pixels per inch (PPI).</w:t>
      </w:r>
    </w:p>
    <w:p>
      <w:pPr>
        <w:pStyle w:val="Heading3"/>
      </w:pPr>
      <w:r>
        <w:t>Example</w:t>
      </w:r>
    </w:p>
    <w:p>
      <w:r>
        <w:t>A higher resolution image has more pixels and can show finer details compared to a lower resolution image.</w:t>
      </w:r>
    </w:p>
    <w:p>
      <w:pPr>
        <w:pStyle w:val="Heading3"/>
      </w:pPr>
      <w:r>
        <w:t>Visualdescription</w:t>
      </w:r>
    </w:p>
    <w:p>
      <w:r>
        <w:t>An image comparing a low-resolution image and a high-resolution image side by side.</w:t>
      </w:r>
    </w:p>
    <w:p>
      <w:pPr>
        <w:pStyle w:val="Heading2"/>
      </w:pPr>
      <w:r>
        <w:t>exposure</w:t>
      </w:r>
    </w:p>
    <w:p>
      <w:pPr>
        <w:pStyle w:val="Heading3"/>
      </w:pPr>
      <w:r>
        <w:t>Definition</w:t>
      </w:r>
    </w:p>
    <w:p>
      <w:r>
        <w:t>Exposure is the amount of light that reaches the image sensor, affecting the brightness of the resulting image.</w:t>
      </w:r>
    </w:p>
    <w:p>
      <w:pPr>
        <w:pStyle w:val="Heading3"/>
      </w:pPr>
      <w:r>
        <w:t>Example</w:t>
      </w:r>
    </w:p>
    <w:p>
      <w:r>
        <w:t>A well-exposed photograph captures details in both bright and dark areas.</w:t>
      </w:r>
    </w:p>
    <w:p>
      <w:pPr>
        <w:pStyle w:val="Heading3"/>
      </w:pPr>
      <w:r>
        <w:t>Visualdescription</w:t>
      </w:r>
    </w:p>
    <w:p>
      <w:r>
        <w:t>An image showing a photograph that is overexposed, correctly exposed, and underexposed.</w:t>
      </w:r>
    </w:p>
    <w:p>
      <w:pPr>
        <w:pStyle w:val="Heading2"/>
      </w:pPr>
      <w:r>
        <w:t>focus</w:t>
      </w:r>
    </w:p>
    <w:p>
      <w:pPr>
        <w:pStyle w:val="Heading3"/>
      </w:pPr>
      <w:r>
        <w:t>Definition</w:t>
      </w:r>
    </w:p>
    <w:p>
      <w:r>
        <w:t>Focus is the adjustment of the lens to ensure that the image is sharp and clear.</w:t>
      </w:r>
    </w:p>
    <w:p>
      <w:pPr>
        <w:pStyle w:val="Heading3"/>
      </w:pPr>
      <w:r>
        <w:t>Example</w:t>
      </w:r>
    </w:p>
    <w:p>
      <w:r>
        <w:t>Adjusting the focus on a camera helps to bring distant objects into sharp detail.</w:t>
      </w:r>
    </w:p>
    <w:p>
      <w:pPr>
        <w:pStyle w:val="Heading3"/>
      </w:pPr>
      <w:r>
        <w:t>Visualdescription</w:t>
      </w:r>
    </w:p>
    <w:p>
      <w:r>
        <w:t>An image of a camera lens being adjusted to bring an object into focus.</w:t>
      </w:r>
    </w:p>
    <w:p>
      <w:pPr>
        <w:pStyle w:val="Heading2"/>
      </w:pPr>
      <w:r>
        <w:t>field of view</w:t>
      </w:r>
    </w:p>
    <w:p>
      <w:pPr>
        <w:pStyle w:val="Heading3"/>
      </w:pPr>
      <w:r>
        <w:t>Definition</w:t>
      </w:r>
    </w:p>
    <w:p>
      <w:r>
        <w:t>Field of view is the extent of the observable area that can be seen through an optical device.</w:t>
      </w:r>
    </w:p>
    <w:p>
      <w:pPr>
        <w:pStyle w:val="Heading3"/>
      </w:pPr>
      <w:r>
        <w:t>Example</w:t>
      </w:r>
    </w:p>
    <w:p>
      <w:r>
        <w:t>A wide field of view allows a camera to capture more of the scene in a single shot.</w:t>
      </w:r>
    </w:p>
    <w:p>
      <w:pPr>
        <w:pStyle w:val="Heading3"/>
      </w:pPr>
      <w:r>
        <w:t>Visualdescription</w:t>
      </w:r>
    </w:p>
    <w:p>
      <w:r>
        <w:t>An image showing a wide-angle lens capturing a panoramic landscape.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