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Module</w:t>
      </w:r>
    </w:p>
    <w:p>
      <w:r>
        <w:t>Was sieht eine Kamera tatsächlich?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lo_02_01</w:t>
      </w:r>
    </w:p>
    <w:p>
      <w:pPr>
        <w:pStyle w:val="Heading3"/>
      </w:pPr>
      <w:r>
        <w:t>Description</w:t>
      </w:r>
    </w:p>
    <w:p>
      <w:r>
        <w:t>Erklären, wie reflektiertes Licht, eine Linse und ein Bildsensor zusammenwirken, um ein digitales Bild zu erzeugen.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Was ist die grundlegende Funktion eines Bildsensors in einer Kamera?</w:t>
      </w:r>
    </w:p>
    <w:p>
      <w:pPr>
        <w:pStyle w:val="Heading5"/>
      </w:pPr>
      <w:r>
        <w:t>Type</w:t>
      </w:r>
    </w:p>
    <w:p>
      <w:r>
        <w:t>multiple_choice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A) Erzeugt Licht</w:t>
      </w:r>
    </w:p>
    <w:p>
      <w:pPr>
        <w:pStyle w:val="ListBullet"/>
      </w:pPr>
      <w:r>
        <w:t>B) Wandelt Licht in elektrische Signale um</w:t>
      </w:r>
    </w:p>
    <w:p>
      <w:pPr>
        <w:pStyle w:val="ListBullet"/>
      </w:pPr>
      <w:r>
        <w:t>C) Fokussiert das Licht</w:t>
      </w:r>
    </w:p>
    <w:p>
      <w:pPr>
        <w:pStyle w:val="ListBullet"/>
      </w:pPr>
      <w:r>
        <w:t>D) Speichert Bilder</w:t>
      </w:r>
    </w:p>
    <w:p>
      <w:pPr>
        <w:pStyle w:val="Heading5"/>
      </w:pPr>
      <w:r>
        <w:t>Correctanswer</w:t>
      </w:r>
    </w:p>
    <w:p>
      <w:r>
        <w:t>B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Erklären Sie den Prozess, durch den reflektiertes Licht durch die Linse auf den Bildsensor trifft. Welche Rolle spielt jeder Bestandteil?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Expectedresponse</w:t>
      </w:r>
    </w:p>
    <w:p>
      <w:r>
        <w:t>Der Schüler sollte beschreiben, wie Licht reflektiert wird, durch die Linse fokussiert wird und schließlich auf den Bildsensor trifft, wo es in digitale Signale umgewandelt wird.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Beschreiben Sie, wie die Kombination von reflektiertem Licht, Linse und Bildsensor zu einem digitalen Bild führt. Geben Sie Beispiele für mögliche Störungen im Prozess.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Expectedresponse</w:t>
      </w:r>
    </w:p>
    <w:p>
      <w:r>
        <w:t>Der Schüler sollte den gesamten Prozess detailliert erklären und Beispiele für Störungen wie Unschärfe oder Überbelichtung anführen.</w:t>
      </w:r>
    </w:p>
    <w:p>
      <w:pPr>
        <w:pStyle w:val="Heading2"/>
      </w:pPr>
      <w:r>
        <w:t>lo_02_02</w:t>
      </w:r>
    </w:p>
    <w:p>
      <w:pPr>
        <w:pStyle w:val="Heading3"/>
      </w:pPr>
      <w:r>
        <w:t>Description</w:t>
      </w:r>
    </w:p>
    <w:p>
      <w:r>
        <w:t>Unterscheiden von physikalischen Eigenschaften der Szene und den von einer Kamera aufgezeichneten Pixelwerten.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Was repräsentieren die Pixelwerte in einem digitalen Bild?</w:t>
      </w:r>
    </w:p>
    <w:p>
      <w:pPr>
        <w:pStyle w:val="Heading5"/>
      </w:pPr>
      <w:r>
        <w:t>Type</w:t>
      </w:r>
    </w:p>
    <w:p>
      <w:r>
        <w:t>true_false</w:t>
      </w:r>
    </w:p>
    <w:p>
      <w:pPr>
        <w:pStyle w:val="Heading5"/>
      </w:pPr>
      <w:r>
        <w:t>Correctanswer</w:t>
      </w:r>
    </w:p>
    <w:p>
      <w:r>
        <w:t>Wahr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Nennen Sie zwei physikalische Eigenschaften einer Szene und diskutieren Sie, wie diese in Pixelwerte umgewandelt werden.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Expectedresponse</w:t>
      </w:r>
    </w:p>
    <w:p>
      <w:r>
        <w:t>Der Schüler sollte Eigenschaften wie Farbe und Helligkeit nennen und erläutern, wie diese in digitale Werte umgewandelt werden.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Diskutieren Sie, wie verschiedene physikalische Eigenschaften einer Szene die resultierenden Pixelwerte beeinflussen können. Geben Sie spezifische Beispiele.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Expectedresponse</w:t>
      </w:r>
    </w:p>
    <w:p>
      <w:r>
        <w:t>Der Schüler sollte eine ausführliche Analyse liefern, die zeigt, wie Eigenschaften wie Textur, Licht und Farbe die Pixelwerte beeinflussen.</w:t>
      </w:r>
    </w:p>
    <w:p>
      <w:pPr>
        <w:pStyle w:val="Heading2"/>
      </w:pPr>
      <w:r>
        <w:t>lo_02_03</w:t>
      </w:r>
    </w:p>
    <w:p>
      <w:pPr>
        <w:pStyle w:val="Heading3"/>
      </w:pPr>
      <w:r>
        <w:t>Description</w:t>
      </w:r>
    </w:p>
    <w:p>
      <w:r>
        <w:t>Untersuchen, wie Auflösung, Fokus, Belichtung und Blickwinkel die erfassten Informationen beeinflussen.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Wie beeinflusst die Auflösung eines Bildes die Detailgenauigkeit?</w:t>
      </w:r>
    </w:p>
    <w:p>
      <w:pPr>
        <w:pStyle w:val="Heading5"/>
      </w:pPr>
      <w:r>
        <w:t>Type</w:t>
      </w:r>
    </w:p>
    <w:p>
      <w:r>
        <w:t>multiple_choice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A) Höhere Auflösung führt zu mehr Details</w:t>
      </w:r>
    </w:p>
    <w:p>
      <w:pPr>
        <w:pStyle w:val="ListBullet"/>
      </w:pPr>
      <w:r>
        <w:t>B) Auflösung hat keinen Einfluss auf Details</w:t>
      </w:r>
    </w:p>
    <w:p>
      <w:pPr>
        <w:pStyle w:val="ListBullet"/>
      </w:pPr>
      <w:r>
        <w:t>C) Niedrigere Auflösung führt zu mehr Details</w:t>
      </w:r>
    </w:p>
    <w:p>
      <w:pPr>
        <w:pStyle w:val="ListBullet"/>
      </w:pPr>
      <w:r>
        <w:t>D) Auflösung beeinflusst nur die Farbe</w:t>
      </w:r>
    </w:p>
    <w:p>
      <w:pPr>
        <w:pStyle w:val="Heading5"/>
      </w:pPr>
      <w:r>
        <w:t>Correctanswer</w:t>
      </w:r>
    </w:p>
    <w:p>
      <w:r>
        <w:t>A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Erklären Sie, wie jede der folgenden Faktoren die Bildqualität beeinflusst: Auflösung, Fokus, Belichtung, Blickwinkel.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Expectedresponse</w:t>
      </w:r>
    </w:p>
    <w:p>
      <w:r>
        <w:t>Der Schüler sollte die Auswirkungen jedes Faktors auf die Bildqualität diskutieren und Beispiele geben.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Analysieren Sie, wie sich unterschiedliche Kameraeinstellungen (Auflösung, Fokus, Belichtung und Blickwinkel) auf das endgültige Bild auswirken. Geben Sie Beispiele für Szenarien, in denen diese Einstellungen entscheidend sind.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Expectedresponse</w:t>
      </w:r>
    </w:p>
    <w:p>
      <w:r>
        <w:t>Der Schüler sollte eine umfassende Analyse der Wechselwirkungen zwischen den Faktoren und deren Auswirkungen auf die Bildqualität geben.</w:t>
      </w:r>
    </w:p>
    <w:p>
      <w:pPr>
        <w:pStyle w:val="Heading2"/>
      </w:pPr>
      <w:r>
        <w:t>lo_02_04</w:t>
      </w:r>
    </w:p>
    <w:p>
      <w:pPr>
        <w:pStyle w:val="Heading3"/>
      </w:pPr>
      <w:r>
        <w:t>Description</w:t>
      </w:r>
    </w:p>
    <w:p>
      <w:r>
        <w:t>Ein Bild als zweidimensionales Array von abgetasteten Werten interpretieren.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Was ist ein zweidimensionales Array in Bezug auf digitale Bilder?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Expectedresponse</w:t>
      </w:r>
    </w:p>
    <w:p>
      <w:r>
        <w:t>Ein Schüler sollte erklären, dass ein Bild aus einer Matrix von Pixelwerten besteht, die die Helligkeit und Farbe an jedem Punkt darstellen.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Zeichnen Sie ein einfaches Beispiel für ein 3x3-Pixel-Bild und geben Sie die Pixelwerte an.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Expectedresponse</w:t>
      </w:r>
    </w:p>
    <w:p>
      <w:r>
        <w:t>Der Schüler sollte ein 3x3-Gitter mit entsprechenden Werten für jeden Pixel zeichnen.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Erklären Sie, wie digitale Bilder als zweidimensionale Arrays interpretiert werden und welche Informationen aus diesen Arrays abgeleitet werden können.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Expectedresponse</w:t>
      </w:r>
    </w:p>
    <w:p>
      <w:r>
        <w:t>Der Schüler sollte den Prozess der Umwandlung eines Bildes in ein Array beschreiben und die Bedeutung der Pixelwerte analysieren.</w:t>
      </w:r>
    </w:p>
    <w:p>
      <w:pPr>
        <w:pStyle w:val="Heading2"/>
      </w:pPr>
      <w:r>
        <w:t>lo_02_05</w:t>
      </w:r>
    </w:p>
    <w:p>
      <w:pPr>
        <w:pStyle w:val="Heading3"/>
      </w:pPr>
      <w:r>
        <w:t>Description</w:t>
      </w:r>
    </w:p>
    <w:p>
      <w:r>
        <w:t>Bewerten von Kameraeinstellungen für eine maschinelle Sichtaufnahme und die Wahl der Einstellungen rechtfertigen.</w:t>
      </w:r>
    </w:p>
    <w:p>
      <w:pPr>
        <w:pStyle w:val="Heading3"/>
      </w:pPr>
      <w:r>
        <w:t>Assessments</w:t>
      </w:r>
    </w:p>
    <w:p>
      <w:pPr>
        <w:pStyle w:val="Heading4"/>
      </w:pPr>
      <w:r>
        <w:t>Preassessment</w:t>
      </w:r>
    </w:p>
    <w:p>
      <w:pPr>
        <w:pStyle w:val="Heading5"/>
      </w:pPr>
      <w:r>
        <w:t>Question</w:t>
      </w:r>
    </w:p>
    <w:p>
      <w:r>
        <w:t>Warum ist die Wahl der Belichtung für die Bildaufnahme wichtig?</w:t>
      </w:r>
    </w:p>
    <w:p>
      <w:pPr>
        <w:pStyle w:val="Heading5"/>
      </w:pPr>
      <w:r>
        <w:t>Type</w:t>
      </w:r>
    </w:p>
    <w:p>
      <w:r>
        <w:t>multiple_choice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A) Sie beeinflusst die Bildfarbe</w:t>
      </w:r>
    </w:p>
    <w:p>
      <w:pPr>
        <w:pStyle w:val="ListBullet"/>
      </w:pPr>
      <w:r>
        <w:t>B) Sie bestimmt die Bildgröße</w:t>
      </w:r>
    </w:p>
    <w:p>
      <w:pPr>
        <w:pStyle w:val="ListBullet"/>
      </w:pPr>
      <w:r>
        <w:t>C) Sie beeinflusst die Helligkeit und den Kontrast</w:t>
      </w:r>
    </w:p>
    <w:p>
      <w:pPr>
        <w:pStyle w:val="ListBullet"/>
      </w:pPr>
      <w:r>
        <w:t>D) Sie hat keinen Einfluss auf das Bild</w:t>
      </w:r>
    </w:p>
    <w:p>
      <w:pPr>
        <w:pStyle w:val="Heading5"/>
      </w:pPr>
      <w:r>
        <w:t>Correctanswer</w:t>
      </w:r>
    </w:p>
    <w:p>
      <w:r>
        <w:t>C</w:t>
      </w:r>
    </w:p>
    <w:p>
      <w:pPr>
        <w:pStyle w:val="Heading4"/>
      </w:pPr>
      <w:r>
        <w:t>Formativeassessment</w:t>
      </w:r>
    </w:p>
    <w:p>
      <w:pPr>
        <w:pStyle w:val="Heading5"/>
      </w:pPr>
      <w:r>
        <w:t>Question</w:t>
      </w:r>
    </w:p>
    <w:p>
      <w:r>
        <w:t>Nennen Sie zwei Szenarien, in denen spezifische Kameraeinstellungen (z.B. Belichtung, Fokus) angepasst werden sollten, und erläutern Sie Ihre Entscheidungen.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Expectedresponse</w:t>
      </w:r>
    </w:p>
    <w:p>
      <w:r>
        <w:t>Der Schüler sollte zwei Szenarien anführen und für jedes Szenario die Wahl der Einstellungen begründen.</w:t>
      </w:r>
    </w:p>
    <w:p>
      <w:pPr>
        <w:pStyle w:val="Heading4"/>
      </w:pPr>
      <w:r>
        <w:t>Summativeassessment</w:t>
      </w:r>
    </w:p>
    <w:p>
      <w:pPr>
        <w:pStyle w:val="Heading5"/>
      </w:pPr>
      <w:r>
        <w:t>Question</w:t>
      </w:r>
    </w:p>
    <w:p>
      <w:r>
        <w:t>Entwickeln Sie ein Konzept für die Aufnahme eines Bildes, das eine bestimmte Szene darstellt. Wählen Sie die Kameraeinstellungen und begründen Sie Ihre Wahl.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Expectedresponse</w:t>
      </w:r>
    </w:p>
    <w:p>
      <w:r>
        <w:t>Der Schüler sollte eine detaillierte Beschreibung der gewählten Einstellungen und deren Relevanz für die spezifische Szene geben.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Description</w:t>
      </w:r>
    </w:p>
    <w:p>
      <w:r>
        <w:t>Inhaltliche Genauigkeit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Die Erklärungen sind präzise und alle relevanten Konzepte sind korrekt dargestellt.</w:t>
      </w:r>
    </w:p>
    <w:p>
      <w:pPr>
        <w:pStyle w:val="Heading5"/>
      </w:pPr>
      <w:r>
        <w:t>Proficient</w:t>
      </w:r>
    </w:p>
    <w:p>
      <w:r>
        <w:t>Die Erklärungen sind größtenteils korrekt, es gibt jedoch kleinere Ungenauigkeiten.</w:t>
      </w:r>
    </w:p>
    <w:p>
      <w:pPr>
        <w:pStyle w:val="Heading5"/>
      </w:pPr>
      <w:r>
        <w:t>Needs Improvement</w:t>
      </w:r>
    </w:p>
    <w:p>
      <w:r>
        <w:t>Die Erklärungen sind ungenau oder unvollständig.</w:t>
      </w:r>
    </w:p>
    <w:p>
      <w:pPr>
        <w:pStyle w:val="Heading4"/>
      </w:pPr>
      <w:r>
        <w:t>Description</w:t>
      </w:r>
    </w:p>
    <w:p>
      <w:r>
        <w:t>Tiefe der Analyse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Die Analyse geht über die Grundlagen hinaus und zeigt ein tiefes Verständnis der Konzepte.</w:t>
      </w:r>
    </w:p>
    <w:p>
      <w:pPr>
        <w:pStyle w:val="Heading5"/>
      </w:pPr>
      <w:r>
        <w:t>Proficient</w:t>
      </w:r>
    </w:p>
    <w:p>
      <w:r>
        <w:t>Die Analyse zeigt ein gutes Verständnis, könnte jedoch tiefgehender sein.</w:t>
      </w:r>
    </w:p>
    <w:p>
      <w:pPr>
        <w:pStyle w:val="Heading5"/>
      </w:pPr>
      <w:r>
        <w:t>Needs Improvement</w:t>
      </w:r>
    </w:p>
    <w:p>
      <w:r>
        <w:t>Die Analyse ist oberflächlich und zeigt wenig Verständnis.</w:t>
      </w:r>
    </w:p>
    <w:p>
      <w:pPr>
        <w:pStyle w:val="Heading4"/>
      </w:pPr>
      <w:r>
        <w:t>Description</w:t>
      </w:r>
    </w:p>
    <w:p>
      <w:r>
        <w:t>Begründung der Entscheidungen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Die Entscheidungen sind klar und überzeugend begründet, mit spezifischen Beispielen.</w:t>
      </w:r>
    </w:p>
    <w:p>
      <w:pPr>
        <w:pStyle w:val="Heading5"/>
      </w:pPr>
      <w:r>
        <w:t>Proficient</w:t>
      </w:r>
    </w:p>
    <w:p>
      <w:r>
        <w:t>Die Entscheidungen sind begründet, jedoch fehlt es an einigen spezifischen Beispielen.</w:t>
      </w:r>
    </w:p>
    <w:p>
      <w:pPr>
        <w:pStyle w:val="Heading5"/>
      </w:pPr>
      <w:r>
        <w:t>Needs Improvement</w:t>
      </w:r>
    </w:p>
    <w:p>
      <w:r>
        <w:t>Die Begründungen sind unklar oder fehlen vollständig.</w:t>
      </w:r>
    </w:p>
    <w:p>
      <w:pPr>
        <w:pStyle w:val="Heading4"/>
      </w:pPr>
      <w:r>
        <w:t>Description</w:t>
      </w:r>
    </w:p>
    <w:p>
      <w:r>
        <w:t>Präsentation und Struktur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Die Präsentation ist klar strukturiert und gut organisiert.</w:t>
      </w:r>
    </w:p>
    <w:p>
      <w:pPr>
        <w:pStyle w:val="Heading5"/>
      </w:pPr>
      <w:r>
        <w:t>Proficient</w:t>
      </w:r>
    </w:p>
    <w:p>
      <w:r>
        <w:t>Die Präsentation ist strukturiert, könnte jedoch besser organisiert sein.</w:t>
      </w:r>
    </w:p>
    <w:p>
      <w:pPr>
        <w:pStyle w:val="Heading5"/>
      </w:pPr>
      <w:r>
        <w:t>Needs Improvement</w:t>
      </w:r>
    </w:p>
    <w:p>
      <w:r>
        <w:t>Die Präsentation ist unstrukturiert und schwer verständlich.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