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Problemstatement</w:t>
      </w:r>
    </w:p>
    <w:p>
      <w:r>
        <w:t>Entwickle ein System, das ein 3D-Modell eines realen Objekts in einem Raum erstellt, indem es verschiedene Kameratechnologien und Sensoren kombiniert. Das Ziel ist es, die Genauigkeit und Detailtreue des Modells zu maximieren und gleichzeitig die Komplexität und die Kosten des Systems zu minimieren.</w:t>
      </w:r>
    </w:p>
    <w:p>
      <w:pPr>
        <w:pStyle w:val="Heading1"/>
      </w:pPr>
      <w:r>
        <w:t>Constraints</w:t>
      </w:r>
    </w:p>
    <w:p>
      <w:pPr>
        <w:pStyle w:val="ListBullet"/>
      </w:pPr>
      <w:r>
        <w:t>Das System muss mindestens zwei verschiedene Kameratechnologien verwenden, wie z.B. LiDAR und eine herkömmliche Kamera.</w:t>
      </w:r>
    </w:p>
    <w:p>
      <w:pPr>
        <w:pStyle w:val="ListBullet"/>
      </w:pPr>
      <w:r>
        <w:t>Das Budget für die Materialien und Technologien darf 200 Euro nicht überschreiten.</w:t>
      </w:r>
    </w:p>
    <w:p>
      <w:pPr>
        <w:pStyle w:val="ListBullet"/>
      </w:pPr>
      <w:r>
        <w:t>Das 3D-Modell muss in einem gängigen Dateiformat wie STL oder OBJ gespeichert werden.</w:t>
      </w:r>
    </w:p>
    <w:p>
      <w:pPr>
        <w:pStyle w:val="ListBullet"/>
      </w:pPr>
      <w:r>
        <w:t>Die Schüler müssen eine Dokumentation ihrer Entscheidungen und der verwendeten Technologien vorlegen.</w:t>
      </w:r>
    </w:p>
    <w:p>
      <w:pPr>
        <w:pStyle w:val="Heading1"/>
      </w:pPr>
      <w:r>
        <w:t>Successcriteria</w:t>
      </w:r>
    </w:p>
    <w:p>
      <w:pPr>
        <w:pStyle w:val="ListBullet"/>
      </w:pPr>
      <w:r>
        <w:t>Das 3D-Modell muss eine akzeptable Genauigkeit aufweisen, die durch den Vergleich mit einer Referenzmessung bewertet wird.</w:t>
      </w:r>
    </w:p>
    <w:p>
      <w:pPr>
        <w:pStyle w:val="ListBullet"/>
      </w:pPr>
      <w:r>
        <w:t>Die Präsentation des Projekts muss klar darstellen, wie die verschiedenen Technologien zusammenarbeiten und welche Vor- und Nachteile sie bieten.</w:t>
      </w:r>
    </w:p>
    <w:p>
      <w:pPr>
        <w:pStyle w:val="ListBullet"/>
      </w:pPr>
      <w:r>
        <w:t>Die Schüler müssen in der Lage sein, die Funktionsweise des Systems zu erklären und wie die verwendeten Technologien die Ergebnisse beeinflussen.</w:t>
      </w:r>
    </w:p>
    <w:p>
      <w:pPr>
        <w:pStyle w:val="Heading1"/>
      </w:pPr>
      <w:r>
        <w:t>Reflectionquestions</w:t>
      </w:r>
    </w:p>
    <w:p>
      <w:pPr>
        <w:pStyle w:val="ListBullet"/>
      </w:pPr>
      <w:r>
        <w:t>Welche Herausforderungen traten bei der Kombination der verschiedenen Kameratechnologien auf?</w:t>
      </w:r>
    </w:p>
    <w:p>
      <w:pPr>
        <w:pStyle w:val="ListBullet"/>
      </w:pPr>
      <w:r>
        <w:t>Wie haben die Entscheidungen über die verwendeten Technologien die Genauigkeit und Detailtreue des 3D-Modells beeinflusst?</w:t>
      </w:r>
    </w:p>
    <w:p>
      <w:pPr>
        <w:pStyle w:val="ListBullet"/>
      </w:pPr>
      <w:r>
        <w:t>Welche Lehren habt ihr aus der Dokumentation eurer Entscheidungen und der Durchführung des Projekts gezogen?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