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Was sieht eine Kamera tatsächlich?</w:t>
      </w:r>
    </w:p>
    <w:p>
      <w:pPr>
        <w:pStyle w:val="Heading3"/>
      </w:pPr>
      <w:r>
        <w:t>Content</w:t>
      </w:r>
    </w:p>
    <w:p>
      <w:r>
        <w:t>Einführung in die Funktionsweise von Kameras und deren Fähigkeit, Licht in digitale Informationen umzuwandeln.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wandelt eine Kamera Licht aus der physischen Welt in digitale Informationen um?</w:t>
      </w:r>
    </w:p>
    <w:p>
      <w:pPr>
        <w:pStyle w:val="Heading2"/>
      </w:pPr>
      <w:r>
        <w:t>Licht und Farben</w:t>
      </w:r>
    </w:p>
    <w:p>
      <w:pPr>
        <w:pStyle w:val="Heading3"/>
      </w:pPr>
      <w:r>
        <w:t>Content</w:t>
      </w:r>
    </w:p>
    <w:p>
      <w:r>
        <w:t>Erläuterung der Lichtwellen und der Farbtheorie. Diskussion über die Wellenlängen des sichtbaren Lichts und deren Bedeutung für die Bildaufnahme.</w:t>
      </w:r>
    </w:p>
    <w:p>
      <w:pPr>
        <w:pStyle w:val="Heading2"/>
      </w:pPr>
      <w:r>
        <w:t>Optische Systeme</w:t>
      </w:r>
    </w:p>
    <w:p>
      <w:pPr>
        <w:pStyle w:val="Heading3"/>
      </w:pPr>
      <w:r>
        <w:t>Content</w:t>
      </w:r>
    </w:p>
    <w:p>
      <w:r>
        <w:t>Beschreibung der Komponenten einer Kamera, einschließlich Objektiv, Blende und Sensor. Erklärung, wie diese Elemente zusammenarbeiten, um Licht zu fokussieren.</w:t>
      </w:r>
    </w:p>
    <w:p>
      <w:pPr>
        <w:pStyle w:val="Heading2"/>
      </w:pPr>
      <w:r>
        <w:t>Bildsensoren</w:t>
      </w:r>
    </w:p>
    <w:p>
      <w:pPr>
        <w:pStyle w:val="Heading3"/>
      </w:pPr>
      <w:r>
        <w:t>Content</w:t>
      </w:r>
    </w:p>
    <w:p>
      <w:r>
        <w:t>Unterschied zwischen verschiedenen Typen von Bildsensoren (z.B. CCD, CMOS). Erklärung, wie Sensoren Licht in elektrische Signale umwandeln.</w:t>
      </w:r>
    </w:p>
    <w:p>
      <w:pPr>
        <w:pStyle w:val="Heading2"/>
      </w:pPr>
      <w:r>
        <w:t>A/D-Wandlung</w:t>
      </w:r>
    </w:p>
    <w:p>
      <w:pPr>
        <w:pStyle w:val="Heading3"/>
      </w:pPr>
      <w:r>
        <w:t>Content</w:t>
      </w:r>
    </w:p>
    <w:p>
      <w:r>
        <w:t>Erläuterung des Prozesses der Analog-Digital-Wandlung. Wie werden die elektrischen Signale in digitale Informationen umgewandelt?</w:t>
      </w:r>
    </w:p>
    <w:p>
      <w:pPr>
        <w:pStyle w:val="Heading2"/>
      </w:pPr>
      <w:r>
        <w:t>Bildverarbeitung</w:t>
      </w:r>
    </w:p>
    <w:p>
      <w:pPr>
        <w:pStyle w:val="Heading3"/>
      </w:pPr>
      <w:r>
        <w:t>Content</w:t>
      </w:r>
    </w:p>
    <w:p>
      <w:r>
        <w:t>Diskussion über die Rolle von Algorithmen und Software in der Bildverarbeitung. Beispiel für den Einsatz von AI zur Verbesserung von Bildern.</w:t>
      </w:r>
    </w:p>
    <w:p>
      <w:pPr>
        <w:pStyle w:val="Heading2"/>
      </w:pPr>
      <w:r>
        <w:t>Konzeptuelles Workflow-Diagramm</w:t>
      </w:r>
    </w:p>
    <w:p>
      <w:pPr>
        <w:pStyle w:val="Heading3"/>
      </w:pPr>
      <w:r>
        <w:t>Content</w:t>
      </w:r>
    </w:p>
    <w:p>
      <w:r>
        <w:t>Darstellung der Schritte von der Lichtaufnahme über den Bildsensor bis zur digitalen Bildverarbeitung. Veranschaulichung der Wechselwirkungen zwischen den einzelnen Komponenten.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wichtigsten Konzepte. Reflexion über die Bedeutung der Technologien in der modernen Fotografie und deren Anwendungen in verschiedenen Bereichen.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