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What Does a Camera Actually See?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