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What Does a Camera Actually See?</w:t>
      </w:r>
    </w:p>
    <w:p>
      <w:r>
        <w:rPr>
          <w:color w:val="606060"/>
          <w:sz w:val="22"/>
        </w:rPr>
        <w:t>module_02 | Grade 8-12 | 4 days</w:t>
      </w:r>
    </w:p>
    <w:p/>
    <w:p>
      <w:pPr>
        <w:pStyle w:val="Heading1"/>
      </w:pPr>
      <w:r>
        <w:t>Vocabulary Cards</w:t>
      </w:r>
    </w:p>
    <w:p>
      <w:pPr>
        <w:pStyle w:val="Heading2"/>
      </w:pPr>
      <w:r>
        <w:t>light</w:t>
      </w:r>
    </w:p>
    <w:p>
      <w:pPr>
        <w:pStyle w:val="Heading3"/>
      </w:pPr>
      <w:r>
        <w:t>Definition</w:t>
      </w:r>
    </w:p>
    <w:p>
      <w:r>
        <w:t>Eine Form elektromagnetischer Strahlung, die für das menschliche Auge sichtbar ist.</w:t>
      </w:r>
    </w:p>
    <w:p>
      <w:pPr>
        <w:pStyle w:val="Heading3"/>
      </w:pPr>
      <w:r>
        <w:t>Example</w:t>
      </w:r>
    </w:p>
    <w:p>
      <w:r>
        <w:t>Das Licht der Sonne ermöglicht es uns, Farben zu sehen.</w:t>
      </w:r>
    </w:p>
    <w:p>
      <w:pPr>
        <w:pStyle w:val="Heading3"/>
      </w:pPr>
      <w:r>
        <w:t>Visual Description</w:t>
      </w:r>
    </w:p>
    <w:p>
      <w:r>
        <w:t>Eine Darstellung eines Sonnenstrahls, der durch die Wolken scheint.</w:t>
      </w:r>
    </w:p>
    <w:p>
      <w:pPr>
        <w:pStyle w:val="Heading2"/>
      </w:pPr>
      <w:r>
        <w:t>reflection</w:t>
      </w:r>
    </w:p>
    <w:p>
      <w:pPr>
        <w:pStyle w:val="Heading3"/>
      </w:pPr>
      <w:r>
        <w:t>Definition</w:t>
      </w:r>
    </w:p>
    <w:p>
      <w:r>
        <w:t>Das Phänomen, bei dem Licht von einer Oberfläche zurückgeworfen wird.</w:t>
      </w:r>
    </w:p>
    <w:p>
      <w:pPr>
        <w:pStyle w:val="Heading3"/>
      </w:pPr>
      <w:r>
        <w:t>Example</w:t>
      </w:r>
    </w:p>
    <w:p>
      <w:r>
        <w:t>Ein Spiegel erzeugt eine klare Reflexion unseres Bildes.</w:t>
      </w:r>
    </w:p>
    <w:p>
      <w:pPr>
        <w:pStyle w:val="Heading3"/>
      </w:pPr>
      <w:r>
        <w:t>Visual Description</w:t>
      </w:r>
    </w:p>
    <w:p>
      <w:r>
        <w:t>Ein Bild eines Spiegels mit einer klaren Reflexion einer Person.</w:t>
      </w:r>
    </w:p>
    <w:p>
      <w:pPr>
        <w:pStyle w:val="Heading2"/>
      </w:pPr>
      <w:r>
        <w:t>lens</w:t>
      </w:r>
    </w:p>
    <w:p>
      <w:pPr>
        <w:pStyle w:val="Heading3"/>
      </w:pPr>
      <w:r>
        <w:t>Definition</w:t>
      </w:r>
    </w:p>
    <w:p>
      <w:r>
        <w:t>Ein transparentes optisches Element, das Lichtstrahlen bündelt oder streut.</w:t>
      </w:r>
    </w:p>
    <w:p>
      <w:pPr>
        <w:pStyle w:val="Heading3"/>
      </w:pPr>
      <w:r>
        <w:t>Example</w:t>
      </w:r>
    </w:p>
    <w:p>
      <w:r>
        <w:t>Eine Kamera verwendet Linsen, um ein scharfes Bild zu erzeugen.</w:t>
      </w:r>
    </w:p>
    <w:p>
      <w:pPr>
        <w:pStyle w:val="Heading3"/>
      </w:pPr>
      <w:r>
        <w:t>Visual Description</w:t>
      </w:r>
    </w:p>
    <w:p>
      <w:r>
        <w:t>Eine Illustration einer Kamera mit hervorgehobenen Linsen.</w:t>
      </w:r>
    </w:p>
    <w:p>
      <w:pPr>
        <w:pStyle w:val="Heading2"/>
      </w:pPr>
      <w:r>
        <w:t>optical projection</w:t>
      </w:r>
    </w:p>
    <w:p>
      <w:pPr>
        <w:pStyle w:val="Heading3"/>
      </w:pPr>
      <w:r>
        <w:t>Definition</w:t>
      </w:r>
    </w:p>
    <w:p>
      <w:r>
        <w:t>Der Prozess, bei dem Licht durch eine Linse geleitet wird, um ein Bild auf einer Fläche zu erzeugen.</w:t>
      </w:r>
    </w:p>
    <w:p>
      <w:pPr>
        <w:pStyle w:val="Heading3"/>
      </w:pPr>
      <w:r>
        <w:t>Example</w:t>
      </w:r>
    </w:p>
    <w:p>
      <w:r>
        <w:t>Beamer verwenden optische Projektion, um Präsentationen auf eine Wand zu projizieren.</w:t>
      </w:r>
    </w:p>
    <w:p>
      <w:pPr>
        <w:pStyle w:val="Heading3"/>
      </w:pPr>
      <w:r>
        <w:t>Visual Description</w:t>
      </w:r>
    </w:p>
    <w:p>
      <w:r>
        <w:t>Ein Beamer, der ein Bild an die Wand projiziert.</w:t>
      </w:r>
    </w:p>
    <w:p>
      <w:pPr>
        <w:pStyle w:val="Heading2"/>
      </w:pPr>
      <w:r>
        <w:t>image sensor</w:t>
      </w:r>
    </w:p>
    <w:p>
      <w:pPr>
        <w:pStyle w:val="Heading3"/>
      </w:pPr>
      <w:r>
        <w:t>Definition</w:t>
      </w:r>
    </w:p>
    <w:p>
      <w:r>
        <w:t>Ein elektronisches Bauteil, das Licht in elektrische Signale umwandelt und Bilder erfasst.</w:t>
      </w:r>
    </w:p>
    <w:p>
      <w:pPr>
        <w:pStyle w:val="Heading3"/>
      </w:pPr>
      <w:r>
        <w:t>Example</w:t>
      </w:r>
    </w:p>
    <w:p>
      <w:r>
        <w:t>Digitalkameras verwenden Bildsensoren, um Fotos aufzunehmen.</w:t>
      </w:r>
    </w:p>
    <w:p>
      <w:pPr>
        <w:pStyle w:val="Heading3"/>
      </w:pPr>
      <w:r>
        <w:t>Visual Description</w:t>
      </w:r>
    </w:p>
    <w:p>
      <w:r>
        <w:t>Ein Bild eines Bildsensors mit einem Diagramm, das seine Funktionsweise zeigt.</w:t>
      </w:r>
    </w:p>
    <w:p>
      <w:pPr>
        <w:pStyle w:val="Heading2"/>
      </w:pPr>
      <w:r>
        <w:t>pixel</w:t>
      </w:r>
    </w:p>
    <w:p>
      <w:pPr>
        <w:pStyle w:val="Heading3"/>
      </w:pPr>
      <w:r>
        <w:t>Definition</w:t>
      </w:r>
    </w:p>
    <w:p>
      <w:r>
        <w:t>Die kleinste Einheit eines digitalen Bildes, die Farbe und Helligkeit repräsentiert.</w:t>
      </w:r>
    </w:p>
    <w:p>
      <w:pPr>
        <w:pStyle w:val="Heading3"/>
      </w:pPr>
      <w:r>
        <w:t>Example</w:t>
      </w:r>
    </w:p>
    <w:p>
      <w:r>
        <w:t>Ein Bild mit niedriger Auflösung hat weniger Pixel und erscheint unscharf.</w:t>
      </w:r>
    </w:p>
    <w:p>
      <w:pPr>
        <w:pStyle w:val="Heading3"/>
      </w:pPr>
      <w:r>
        <w:t>Visual Description</w:t>
      </w:r>
    </w:p>
    <w:p>
      <w:r>
        <w:t>Eine Vergrößerung eines Bildes, die die einzelnen Pixel sichtbar macht.</w:t>
      </w:r>
    </w:p>
    <w:p>
      <w:pPr>
        <w:pStyle w:val="Heading2"/>
      </w:pPr>
      <w:r>
        <w:t>resolution</w:t>
      </w:r>
    </w:p>
    <w:p>
      <w:pPr>
        <w:pStyle w:val="Heading3"/>
      </w:pPr>
      <w:r>
        <w:t>Definition</w:t>
      </w:r>
    </w:p>
    <w:p>
      <w:r>
        <w:t>Die Detailgenauigkeit eines Bildes, oft ausgedrückt in Pixeln.</w:t>
      </w:r>
    </w:p>
    <w:p>
      <w:pPr>
        <w:pStyle w:val="Heading3"/>
      </w:pPr>
      <w:r>
        <w:t>Example</w:t>
      </w:r>
    </w:p>
    <w:p>
      <w:r>
        <w:t>Eine hohe Auflösung ermöglicht eine detaillierte Anzeige von Bildern.</w:t>
      </w:r>
    </w:p>
    <w:p>
      <w:pPr>
        <w:pStyle w:val="Heading3"/>
      </w:pPr>
      <w:r>
        <w:t>Visual Description</w:t>
      </w:r>
    </w:p>
    <w:p>
      <w:r>
        <w:t>Ein Diagramm, das den Unterschied zwischen niedriger und hoher Auflösung zeigt.</w:t>
      </w:r>
    </w:p>
    <w:p>
      <w:pPr>
        <w:pStyle w:val="Heading2"/>
      </w:pPr>
      <w:r>
        <w:t>exposure</w:t>
      </w:r>
    </w:p>
    <w:p>
      <w:pPr>
        <w:pStyle w:val="Heading3"/>
      </w:pPr>
      <w:r>
        <w:t>Definition</w:t>
      </w:r>
    </w:p>
    <w:p>
      <w:r>
        <w:t>Die Menge an Licht, die auf einen Bildsensor trifft, um ein Bild zu erstellen.</w:t>
      </w:r>
    </w:p>
    <w:p>
      <w:pPr>
        <w:pStyle w:val="Heading3"/>
      </w:pPr>
      <w:r>
        <w:t>Example</w:t>
      </w:r>
    </w:p>
    <w:p>
      <w:r>
        <w:t>Zu lange Belichtungszeiten können Bilder überbelichten.</w:t>
      </w:r>
    </w:p>
    <w:p>
      <w:pPr>
        <w:pStyle w:val="Heading3"/>
      </w:pPr>
      <w:r>
        <w:t>Visual Description</w:t>
      </w:r>
    </w:p>
    <w:p>
      <w:r>
        <w:t>Ein Bild, das die Auswirkungen von verschiedenen Belichtungszeiten auf ein Foto zeigt.</w:t>
      </w:r>
    </w:p>
    <w:p>
      <w:pPr>
        <w:pStyle w:val="Heading2"/>
      </w:pPr>
      <w:r>
        <w:t>focus</w:t>
      </w:r>
    </w:p>
    <w:p>
      <w:pPr>
        <w:pStyle w:val="Heading3"/>
      </w:pPr>
      <w:r>
        <w:t>Definition</w:t>
      </w:r>
    </w:p>
    <w:p>
      <w:r>
        <w:t>Der Punkt, an dem Lichtstrahlen konvergieren, um ein scharfes Bild zu erzeugen.</w:t>
      </w:r>
    </w:p>
    <w:p>
      <w:pPr>
        <w:pStyle w:val="Heading3"/>
      </w:pPr>
      <w:r>
        <w:t>Example</w:t>
      </w:r>
    </w:p>
    <w:p>
      <w:r>
        <w:t>Das Fokussieren einer Kamera verbessert die Klarheit des Bildes.</w:t>
      </w:r>
    </w:p>
    <w:p>
      <w:pPr>
        <w:pStyle w:val="Heading3"/>
      </w:pPr>
      <w:r>
        <w:t>Visual Description</w:t>
      </w:r>
    </w:p>
    <w:p>
      <w:r>
        <w:t>Ein Bild einer Kamera mit einem Fokussierungsring, der angepasst wird.</w:t>
      </w:r>
    </w:p>
    <w:p>
      <w:pPr>
        <w:pStyle w:val="Heading2"/>
      </w:pPr>
      <w:r>
        <w:t>field of view</w:t>
      </w:r>
    </w:p>
    <w:p>
      <w:pPr>
        <w:pStyle w:val="Heading3"/>
      </w:pPr>
      <w:r>
        <w:t>Definition</w:t>
      </w:r>
    </w:p>
    <w:p>
      <w:r>
        <w:t>Der Bereich, den eine Kamera oder Linse erfassen kann, normalerweise in Grad angegeben.</w:t>
      </w:r>
    </w:p>
    <w:p>
      <w:pPr>
        <w:pStyle w:val="Heading3"/>
      </w:pPr>
      <w:r>
        <w:t>Example</w:t>
      </w:r>
    </w:p>
    <w:p>
      <w:r>
        <w:t>Eine Weitwinkelkamera hat ein größeres Sichtfeld als eine Standardkamera.</w:t>
      </w:r>
    </w:p>
    <w:p>
      <w:pPr>
        <w:pStyle w:val="Heading3"/>
      </w:pPr>
      <w:r>
        <w:t>Visual Description</w:t>
      </w:r>
    </w:p>
    <w:p>
      <w:r>
        <w:t>Eine grafische Darstellung eines Sichtfeldes mit einem Kameraobjektiv in der Mitte.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