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Module</w:t>
      </w:r>
    </w:p>
    <w:p>
      <w:r>
        <w:t>Why a Photograph Is Not Enough</w:t>
      </w:r>
    </w:p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Prior Knowledge Check</w:t>
      </w:r>
    </w:p>
    <w:p>
      <w:pPr>
        <w:pStyle w:val="Heading2"/>
      </w:pPr>
      <w:r>
        <w:t>Items</w:t>
      </w:r>
    </w:p>
    <w:p>
      <w:pPr>
        <w:pStyle w:val="Heading3"/>
      </w:pPr>
      <w:r>
        <w:t>What is one limitation of using a single photograph to understand 3D objects?</w:t>
      </w:r>
    </w:p>
    <w:p>
      <w:pPr>
        <w:pStyle w:val="Heading4"/>
      </w:pPr>
      <w:r>
        <w:t>Type</w:t>
      </w:r>
    </w:p>
    <w:p>
      <w:r>
        <w:t>multiple-choice</w:t>
      </w:r>
    </w:p>
    <w:p>
      <w:pPr>
        <w:pStyle w:val="Heading4"/>
      </w:pPr>
      <w:r>
        <w:t>Options</w:t>
      </w:r>
    </w:p>
    <w:p>
      <w:pPr>
        <w:pStyle w:val="ListBullet"/>
      </w:pPr>
      <w:r>
        <w:t>A. It captures color accurately</w:t>
      </w:r>
    </w:p>
    <w:p>
      <w:pPr>
        <w:pStyle w:val="ListBullet"/>
      </w:pPr>
      <w:r>
        <w:t>B. It provides multiple viewpoints</w:t>
      </w:r>
    </w:p>
    <w:p>
      <w:pPr>
        <w:pStyle w:val="ListBullet"/>
      </w:pPr>
      <w:r>
        <w:t>C. It does not convey depth information</w:t>
      </w:r>
    </w:p>
    <w:p>
      <w:pPr>
        <w:pStyle w:val="ListBullet"/>
      </w:pPr>
      <w:r>
        <w:t>D. It shows texture details</w:t>
      </w:r>
    </w:p>
    <w:p>
      <w:pPr>
        <w:pStyle w:val="Heading4"/>
      </w:pPr>
      <w:r>
        <w:t>Correctanswer</w:t>
      </w:r>
    </w:p>
    <w:p>
      <w:r>
        <w:t>C</w:t>
      </w:r>
    </w:p>
    <w:p>
      <w:pPr>
        <w:pStyle w:val="Heading3"/>
      </w:pPr>
      <w:r>
        <w:t>Describe an example of how occlusion can lead to misinterpretation in photographs.</w:t>
      </w:r>
    </w:p>
    <w:p>
      <w:pPr>
        <w:pStyle w:val="Heading4"/>
      </w:pPr>
      <w:r>
        <w:t>Type</w:t>
      </w:r>
    </w:p>
    <w:p>
      <w:r>
        <w:t>short-answer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1</w:t>
      </w:r>
    </w:p>
    <w:p>
      <w:pPr>
        <w:pStyle w:val="Heading3"/>
      </w:pPr>
      <w:r>
        <w:t>Title</w:t>
      </w:r>
    </w:p>
    <w:p>
      <w:r>
        <w:t>Understanding 3D Geometry</w:t>
      </w:r>
    </w:p>
    <w:p>
      <w:pPr>
        <w:pStyle w:val="Heading3"/>
      </w:pPr>
      <w:r>
        <w:t>Items</w:t>
      </w:r>
    </w:p>
    <w:p>
      <w:pPr>
        <w:pStyle w:val="Heading4"/>
      </w:pPr>
      <w:r>
        <w:t>fa_01</w:t>
      </w:r>
    </w:p>
    <w:p>
      <w:pPr>
        <w:pStyle w:val="Heading5"/>
      </w:pPr>
      <w:r>
        <w:t>Type</w:t>
      </w:r>
    </w:p>
    <w:p>
      <w:r>
        <w:t>true-false</w:t>
      </w:r>
    </w:p>
    <w:p>
      <w:pPr>
        <w:pStyle w:val="Heading5"/>
      </w:pPr>
      <w:r>
        <w:t>Statement</w:t>
      </w:r>
    </w:p>
    <w:p>
      <w:r>
        <w:t>A single perspective image can provide complete 3D geometry.</w:t>
      </w:r>
    </w:p>
    <w:p>
      <w:pPr>
        <w:pStyle w:val="Heading5"/>
      </w:pPr>
      <w:r>
        <w:t>Correctanswer</w:t>
      </w:r>
    </w:p>
    <w:p>
      <w:r>
        <w:t>False</w:t>
      </w:r>
    </w:p>
    <w:p>
      <w:pPr>
        <w:pStyle w:val="Heading4"/>
      </w:pPr>
      <w:r>
        <w:t>Explain what is meant by 'depth ambiguities' in the context of photographs.</w:t>
      </w:r>
    </w:p>
    <w:p>
      <w:pPr>
        <w:pStyle w:val="Heading5"/>
      </w:pPr>
      <w:r>
        <w:t>Type</w:t>
      </w:r>
    </w:p>
    <w:p>
      <w:r>
        <w:t>short-answer</w:t>
      </w:r>
    </w:p>
    <w:p>
      <w:pPr>
        <w:pStyle w:val="Heading2"/>
      </w:pPr>
      <w:r>
        <w:t>2</w:t>
      </w:r>
    </w:p>
    <w:p>
      <w:pPr>
        <w:pStyle w:val="Heading3"/>
      </w:pPr>
      <w:r>
        <w:t>Title</w:t>
      </w:r>
    </w:p>
    <w:p>
      <w:r>
        <w:t>Depth Inferences</w:t>
      </w:r>
    </w:p>
    <w:p>
      <w:pPr>
        <w:pStyle w:val="Heading3"/>
      </w:pPr>
      <w:r>
        <w:t>Items</w:t>
      </w:r>
    </w:p>
    <w:p>
      <w:pPr>
        <w:pStyle w:val="Heading4"/>
      </w:pPr>
      <w:r>
        <w:t>Which of the following is a scale cue that can help infer depth?</w:t>
      </w:r>
    </w:p>
    <w:p>
      <w:pPr>
        <w:pStyle w:val="Heading5"/>
      </w:pPr>
      <w:r>
        <w:t>Type</w:t>
      </w:r>
    </w:p>
    <w:p>
      <w:r>
        <w:t>multiple-choice</w:t>
      </w:r>
    </w:p>
    <w:p>
      <w:pPr>
        <w:pStyle w:val="Heading5"/>
      </w:pPr>
      <w:r>
        <w:t>Options</w:t>
      </w:r>
    </w:p>
    <w:p>
      <w:pPr>
        <w:pStyle w:val="ListBullet"/>
      </w:pPr>
      <w:r>
        <w:t>A. Texture gradient</w:t>
      </w:r>
    </w:p>
    <w:p>
      <w:pPr>
        <w:pStyle w:val="ListBullet"/>
      </w:pPr>
      <w:r>
        <w:t>B. Brightness contrast</w:t>
      </w:r>
    </w:p>
    <w:p>
      <w:pPr>
        <w:pStyle w:val="ListBullet"/>
      </w:pPr>
      <w:r>
        <w:t>C. Color saturation</w:t>
      </w:r>
    </w:p>
    <w:p>
      <w:pPr>
        <w:pStyle w:val="ListBullet"/>
      </w:pPr>
      <w:r>
        <w:t>D. Shape outline</w:t>
      </w:r>
    </w:p>
    <w:p>
      <w:pPr>
        <w:pStyle w:val="Heading5"/>
      </w:pPr>
      <w:r>
        <w:t>Correctanswer</w:t>
      </w:r>
    </w:p>
    <w:p>
      <w:r>
        <w:t>A</w:t>
      </w:r>
    </w:p>
    <w:p>
      <w:pPr>
        <w:pStyle w:val="Heading4"/>
      </w:pPr>
      <w:r>
        <w:t>Using a photograph provided, list the perspective cues that help you make depth inferences.</w:t>
      </w:r>
    </w:p>
    <w:p>
      <w:pPr>
        <w:pStyle w:val="Heading5"/>
      </w:pPr>
      <w:r>
        <w:t>Type</w:t>
      </w:r>
    </w:p>
    <w:p>
      <w:r>
        <w:t>practical-task</w:t>
      </w:r>
    </w:p>
    <w:p>
      <w:pPr>
        <w:pStyle w:val="Heading2"/>
      </w:pPr>
      <w:r>
        <w:t>3</w:t>
      </w:r>
    </w:p>
    <w:p>
      <w:pPr>
        <w:pStyle w:val="Heading3"/>
      </w:pPr>
      <w:r>
        <w:t>Title</w:t>
      </w:r>
    </w:p>
    <w:p>
      <w:r>
        <w:t>Comparative Analysis</w:t>
      </w:r>
    </w:p>
    <w:p>
      <w:pPr>
        <w:pStyle w:val="Heading3"/>
      </w:pPr>
      <w:r>
        <w:t>Items</w:t>
      </w:r>
    </w:p>
    <w:p>
      <w:pPr>
        <w:pStyle w:val="Heading4"/>
      </w:pPr>
      <w:r>
        <w:t>Compare the information available in a photograph with that in a silhouette. What are the key differences?</w:t>
      </w:r>
    </w:p>
    <w:p>
      <w:pPr>
        <w:pStyle w:val="Heading5"/>
      </w:pPr>
      <w:r>
        <w:t>Type</w:t>
      </w:r>
    </w:p>
    <w:p>
      <w:r>
        <w:t>compare-and-contrast</w:t>
      </w:r>
    </w:p>
    <w:p>
      <w:pPr>
        <w:pStyle w:val="Heading4"/>
      </w:pPr>
      <w:r>
        <w:t>Discuss how a depth representation differs from both a photograph and a silhouette in terms of information conveyed.</w:t>
      </w:r>
    </w:p>
    <w:p>
      <w:pPr>
        <w:pStyle w:val="Heading5"/>
      </w:pPr>
      <w:r>
        <w:t>Type</w:t>
      </w:r>
    </w:p>
    <w:p>
      <w:r>
        <w:t>short-answer</w:t>
      </w:r>
    </w:p>
    <w:p>
      <w:pPr>
        <w:pStyle w:val="Heading2"/>
      </w:pPr>
      <w:r>
        <w:t>4</w:t>
      </w:r>
    </w:p>
    <w:p>
      <w:pPr>
        <w:pStyle w:val="Heading3"/>
      </w:pPr>
      <w:r>
        <w:t>Title</w:t>
      </w:r>
    </w:p>
    <w:p>
      <w:r>
        <w:t>Capture Strategy Design</w:t>
      </w:r>
    </w:p>
    <w:p>
      <w:pPr>
        <w:pStyle w:val="Heading3"/>
      </w:pPr>
      <w:r>
        <w:t>Items</w:t>
      </w:r>
    </w:p>
    <w:p>
      <w:pPr>
        <w:pStyle w:val="Heading4"/>
      </w:pPr>
      <w:r>
        <w:t>Design a strategy for capturing images of a complex object that would help gather additional evidence about its shape. Include specific techniques or angles you would use.</w:t>
      </w:r>
    </w:p>
    <w:p>
      <w:pPr>
        <w:pStyle w:val="Heading5"/>
      </w:pPr>
      <w:r>
        <w:t>Type</w:t>
      </w:r>
    </w:p>
    <w:p>
      <w:r>
        <w:t>project-based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End of Module Assessment</w:t>
      </w:r>
    </w:p>
    <w:p>
      <w:pPr>
        <w:pStyle w:val="Heading2"/>
      </w:pPr>
      <w:r>
        <w:t>Items</w:t>
      </w:r>
    </w:p>
    <w:p>
      <w:pPr>
        <w:pStyle w:val="Heading3"/>
      </w:pPr>
      <w:r>
        <w:t>Discuss the limitations of a single perspective image in capturing complete 3D geometry and provide examples of depth ambiguities, occlusions, and hidden surfaces.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3"/>
      </w:pPr>
      <w:r>
        <w:t>Given a series of photographs of an object, analyze the depth cues present and propose a comprehensive capture strategy that addresses the limitations observed.</w:t>
      </w:r>
    </w:p>
    <w:p>
      <w:pPr>
        <w:pStyle w:val="Heading4"/>
      </w:pPr>
      <w:r>
        <w:t>Type</w:t>
      </w:r>
    </w:p>
    <w:p>
      <w:r>
        <w:t>case-study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3"/>
      </w:pPr>
      <w:r>
        <w:t>rubric_01</w:t>
      </w:r>
    </w:p>
    <w:p>
      <w:pPr>
        <w:pStyle w:val="Heading4"/>
      </w:pPr>
      <w:r>
        <w:t>Description</w:t>
      </w:r>
    </w:p>
    <w:p>
      <w:r>
        <w:t>Understanding of 3D geometry limitations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Thoroughly explains the limitations with clear examples.</w:t>
      </w:r>
    </w:p>
    <w:p>
      <w:pPr>
        <w:pStyle w:val="Heading5"/>
      </w:pPr>
      <w:r>
        <w:t>Proficient</w:t>
      </w:r>
    </w:p>
    <w:p>
      <w:r>
        <w:t>Explains the limitations but lacks some detail.</w:t>
      </w:r>
    </w:p>
    <w:p>
      <w:pPr>
        <w:pStyle w:val="Heading5"/>
      </w:pPr>
      <w:r>
        <w:t>Needs Improvement</w:t>
      </w:r>
    </w:p>
    <w:p>
      <w:r>
        <w:t>Vaguely describes limitations with minimal examples.</w:t>
      </w:r>
    </w:p>
    <w:p>
      <w:pPr>
        <w:pStyle w:val="Heading3"/>
      </w:pPr>
      <w:r>
        <w:t>rubric_02</w:t>
      </w:r>
    </w:p>
    <w:p>
      <w:pPr>
        <w:pStyle w:val="Heading4"/>
      </w:pPr>
      <w:r>
        <w:t>Description</w:t>
      </w:r>
    </w:p>
    <w:p>
      <w:r>
        <w:t>Identification of depth cues and occlusions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Identifies all relevant depth cues and explains their significance.</w:t>
      </w:r>
    </w:p>
    <w:p>
      <w:pPr>
        <w:pStyle w:val="Heading5"/>
      </w:pPr>
      <w:r>
        <w:t>Proficient</w:t>
      </w:r>
    </w:p>
    <w:p>
      <w:r>
        <w:t>Identifies some depth cues but misses key points.</w:t>
      </w:r>
    </w:p>
    <w:p>
      <w:pPr>
        <w:pStyle w:val="Heading5"/>
      </w:pPr>
      <w:r>
        <w:t>Needs Improvement</w:t>
      </w:r>
    </w:p>
    <w:p>
      <w:r>
        <w:t>Fails to identify depth cues or misinterprets them.</w:t>
      </w:r>
    </w:p>
    <w:p>
      <w:pPr>
        <w:pStyle w:val="Heading3"/>
      </w:pPr>
      <w:r>
        <w:t>rubric_03</w:t>
      </w:r>
    </w:p>
    <w:p>
      <w:pPr>
        <w:pStyle w:val="Heading4"/>
      </w:pPr>
      <w:r>
        <w:t>Description</w:t>
      </w:r>
    </w:p>
    <w:p>
      <w:r>
        <w:t>Quality of capture strategy design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Presents a well-thought-out strategy with specific techniques.</w:t>
      </w:r>
    </w:p>
    <w:p>
      <w:pPr>
        <w:pStyle w:val="Heading5"/>
      </w:pPr>
      <w:r>
        <w:t>Proficient</w:t>
      </w:r>
    </w:p>
    <w:p>
      <w:r>
        <w:t>Presents a strategy but lacks detail or clarity.</w:t>
      </w:r>
    </w:p>
    <w:p>
      <w:pPr>
        <w:pStyle w:val="Heading5"/>
      </w:pPr>
      <w:r>
        <w:t>Needs Improvement</w:t>
      </w:r>
    </w:p>
    <w:p>
      <w:r>
        <w:t>Strategy is unclear or lacks relevance to the task.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