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Why a Photograph Is Not Enough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