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Items</w:t>
      </w:r>
    </w:p>
    <w:p>
      <w:pPr>
        <w:pStyle w:val="Heading2"/>
      </w:pPr>
      <w:r>
        <w:t>Erkläre den Unterschied zwischen direkten, abgeleiteten und geschätzten Messungen.</w:t>
      </w:r>
    </w:p>
    <w:p>
      <w:pPr>
        <w:pStyle w:val="Heading3"/>
      </w:pPr>
      <w:r>
        <w:t>Modelanswer</w:t>
      </w:r>
    </w:p>
    <w:p>
      <w:r>
        <w:t>Direkte Messungen beziehen sich auf Werte, die durch physische Messungen mit Instrumenten erfasst werden, wie z.B. die Länge eines Objekts mit einem Lineal. Abgeleitete Messungen sind Werte, die aus direkten Messungen durch mathematische Berechnungen abgeleitet werden, wie z.B. das Volumen eines Körpers, das aus den Maßen der Länge, Breite und Höhe berechnet wird. Geschätzte Messungen sind Werte, die durch KI-gestützte Inferenz ermittelt werden, basierend auf vorhandenen Daten und Algorithmen, wie z.B. die Schätzung der Dichte eines Materials anhand seiner Struktur.</w:t>
      </w:r>
    </w:p>
    <w:p>
      <w:pPr>
        <w:pStyle w:val="Heading3"/>
      </w:pPr>
      <w:r>
        <w:t>Rubric</w:t>
      </w:r>
    </w:p>
    <w:p>
      <w:pPr>
        <w:pStyle w:val="Heading4"/>
      </w:pPr>
      <w:r>
        <w:t>Criteria</w:t>
      </w:r>
    </w:p>
    <w:p>
      <w:pPr>
        <w:pStyle w:val="Heading6"/>
      </w:pPr>
      <w:r>
        <w:t>Description</w:t>
      </w:r>
    </w:p>
    <w:p>
      <w:r>
        <w:t>Klarheit der Erklärungen</w:t>
      </w:r>
    </w:p>
    <w:p>
      <w:r>
        <w:t>Points: 5</w:t>
      </w:r>
    </w:p>
    <w:p>
      <w:pPr>
        <w:pStyle w:val="Heading6"/>
      </w:pPr>
      <w:r>
        <w:t>Exemplary</w:t>
      </w:r>
    </w:p>
    <w:p>
      <w:r>
        <w:t>Die Erklärungen sind klar und präzise formuliert.</w:t>
      </w:r>
    </w:p>
    <w:p>
      <w:pPr>
        <w:pStyle w:val="Heading6"/>
      </w:pPr>
      <w:r>
        <w:t>Proficient</w:t>
      </w:r>
    </w:p>
    <w:p>
      <w:r>
        <w:t>Die Erklärungen sind größtenteils klar, aber einige Begriffe könnten präziser definiert werden.</w:t>
      </w:r>
    </w:p>
    <w:p>
      <w:pPr>
        <w:pStyle w:val="Heading6"/>
      </w:pPr>
      <w:r>
        <w:t>Needsimprovement</w:t>
      </w:r>
    </w:p>
    <w:p>
      <w:r>
        <w:t>Die Erklärungen sind unklar oder ungenau.</w:t>
      </w:r>
    </w:p>
    <w:p>
      <w:pPr>
        <w:pStyle w:val="Heading6"/>
      </w:pPr>
      <w:r>
        <w:t>Description</w:t>
      </w:r>
    </w:p>
    <w:p>
      <w:r>
        <w:t>Technische Genauigkeit</w:t>
      </w:r>
    </w:p>
    <w:p>
      <w:r>
        <w:t>Points: 5</w:t>
      </w:r>
    </w:p>
    <w:p>
      <w:pPr>
        <w:pStyle w:val="Heading6"/>
      </w:pPr>
      <w:r>
        <w:t>Exemplary</w:t>
      </w:r>
    </w:p>
    <w:p>
      <w:r>
        <w:t>Alle technischen Begriffe sind korrekt verwendet und richtig erklärt.</w:t>
      </w:r>
    </w:p>
    <w:p>
      <w:pPr>
        <w:pStyle w:val="Heading6"/>
      </w:pPr>
      <w:r>
        <w:t>Proficient</w:t>
      </w:r>
    </w:p>
    <w:p>
      <w:r>
        <w:t>Die meisten technischen Begriffe sind korrekt, jedoch sind einige Erklärungen ungenau.</w:t>
      </w:r>
    </w:p>
    <w:p>
      <w:pPr>
        <w:pStyle w:val="Heading6"/>
      </w:pPr>
      <w:r>
        <w:t>Needsimprovement</w:t>
      </w:r>
    </w:p>
    <w:p>
      <w:r>
        <w:t>Technische Begriffe sind häufig falsch oder missverständlich verwendet.</w:t>
      </w:r>
    </w:p>
    <w:p>
      <w:pPr>
        <w:pStyle w:val="Heading6"/>
      </w:pPr>
      <w:r>
        <w:t>Description</w:t>
      </w:r>
    </w:p>
    <w:p>
      <w:r>
        <w:t>Vollständigkeit der Antwort</w:t>
      </w:r>
    </w:p>
    <w:p>
      <w:r>
        <w:t>Points: 5</w:t>
      </w:r>
    </w:p>
    <w:p>
      <w:pPr>
        <w:pStyle w:val="Heading6"/>
      </w:pPr>
      <w:r>
        <w:t>Exemplary</w:t>
      </w:r>
    </w:p>
    <w:p>
      <w:r>
        <w:t>Alle drei Arten von Messungen sind umfassend behandelt.</w:t>
      </w:r>
    </w:p>
    <w:p>
      <w:pPr>
        <w:pStyle w:val="Heading6"/>
      </w:pPr>
      <w:r>
        <w:t>Proficient</w:t>
      </w:r>
    </w:p>
    <w:p>
      <w:r>
        <w:t>Zwei Arten von Messungen sind gut behandelt, eine ist unzureichend.</w:t>
      </w:r>
    </w:p>
    <w:p>
      <w:pPr>
        <w:pStyle w:val="Heading6"/>
      </w:pPr>
      <w:r>
        <w:t>Needsimprovement</w:t>
      </w:r>
    </w:p>
    <w:p>
      <w:r>
        <w:t>Weniger als zwei Arten von Messungen sind behandelt.</w:t>
      </w:r>
    </w:p>
    <w:p>
      <w:pPr>
        <w:pStyle w:val="Heading2"/>
      </w:pPr>
      <w:r>
        <w:t>Was ist der Zweck von ASCAND und wie funktioniert es?</w:t>
      </w:r>
    </w:p>
    <w:p>
      <w:pPr>
        <w:pStyle w:val="Heading3"/>
      </w:pPr>
      <w:r>
        <w:t>Modelanswer</w:t>
      </w:r>
    </w:p>
    <w:p>
      <w:r>
        <w:t>ASCAND ist ein System zur Erfassung von 3D-Daten, das strukturierte Lichtprojektion, KI-gestützte Analyse und Sensorfusion kombiniert. Der Zweck von ASCAND ist es, präzise digitale Zwillinge von Objekten zu erstellen, indem es eine Punktwolke generiert, die anschließend in ein Mesh umgewandelt wird. Die strukturierte Lichtprojektion ermöglicht es, geometrische Informationen zu erfassen, während die KI-Analyse hilft, die Daten zu interpretieren und zu verfeinern. Sensorfusion trägt dazu bei, die Genauigkeit und Konsistenz der erfassten Daten zu erhöhen.</w:t>
      </w:r>
    </w:p>
    <w:p>
      <w:pPr>
        <w:pStyle w:val="Heading3"/>
      </w:pPr>
      <w:r>
        <w:t>Rubric</w:t>
      </w:r>
    </w:p>
    <w:p>
      <w:pPr>
        <w:pStyle w:val="Heading4"/>
      </w:pPr>
      <w:r>
        <w:t>Criteria</w:t>
      </w:r>
    </w:p>
    <w:p>
      <w:pPr>
        <w:pStyle w:val="Heading6"/>
      </w:pPr>
      <w:r>
        <w:t>Description</w:t>
      </w:r>
    </w:p>
    <w:p>
      <w:r>
        <w:t>Klarheit der Erklärung</w:t>
      </w:r>
    </w:p>
    <w:p>
      <w:r>
        <w:t>Points: 5</w:t>
      </w:r>
    </w:p>
    <w:p>
      <w:pPr>
        <w:pStyle w:val="Heading6"/>
      </w:pPr>
      <w:r>
        <w:t>Exemplary</w:t>
      </w:r>
    </w:p>
    <w:p>
      <w:r>
        <w:t>Die Funktionsweise von ASCAND ist klar und verständlich erklärt.</w:t>
      </w:r>
    </w:p>
    <w:p>
      <w:pPr>
        <w:pStyle w:val="Heading6"/>
      </w:pPr>
      <w:r>
        <w:t>Proficient</w:t>
      </w:r>
    </w:p>
    <w:p>
      <w:r>
        <w:t>Die Erklärung ist größtenteils klar, könnte aber einige technische Details vermissen lassen.</w:t>
      </w:r>
    </w:p>
    <w:p>
      <w:pPr>
        <w:pStyle w:val="Heading6"/>
      </w:pPr>
      <w:r>
        <w:t>Needsimprovement</w:t>
      </w:r>
    </w:p>
    <w:p>
      <w:r>
        <w:t>Die Erklärung ist unklar oder verwirrend.</w:t>
      </w:r>
    </w:p>
    <w:p>
      <w:pPr>
        <w:pStyle w:val="Heading6"/>
      </w:pPr>
      <w:r>
        <w:t>Description</w:t>
      </w:r>
    </w:p>
    <w:p>
      <w:r>
        <w:t>Technische Genauigkeit</w:t>
      </w:r>
    </w:p>
    <w:p>
      <w:r>
        <w:t>Points: 5</w:t>
      </w:r>
    </w:p>
    <w:p>
      <w:pPr>
        <w:pStyle w:val="Heading6"/>
      </w:pPr>
      <w:r>
        <w:t>Exemplary</w:t>
      </w:r>
    </w:p>
    <w:p>
      <w:r>
        <w:t>Alle verwendeten Begriffe sind korrekt und präzise.</w:t>
      </w:r>
    </w:p>
    <w:p>
      <w:pPr>
        <w:pStyle w:val="Heading6"/>
      </w:pPr>
      <w:r>
        <w:t>Proficient</w:t>
      </w:r>
    </w:p>
    <w:p>
      <w:r>
        <w:t>Die meisten Begriffe sind korrekt, jedoch gibt es kleinere Ungenauigkeiten.</w:t>
      </w:r>
    </w:p>
    <w:p>
      <w:pPr>
        <w:pStyle w:val="Heading6"/>
      </w:pPr>
      <w:r>
        <w:t>Needsimprovement</w:t>
      </w:r>
    </w:p>
    <w:p>
      <w:r>
        <w:t>Mehrere Begriffe sind falsch oder missverstanden.</w:t>
      </w:r>
    </w:p>
    <w:p>
      <w:pPr>
        <w:pStyle w:val="Heading6"/>
      </w:pPr>
      <w:r>
        <w:t>Description</w:t>
      </w:r>
    </w:p>
    <w:p>
      <w:r>
        <w:t>Vollständigkeit der Antwort</w:t>
      </w:r>
    </w:p>
    <w:p>
      <w:r>
        <w:t>Points: 5</w:t>
      </w:r>
    </w:p>
    <w:p>
      <w:pPr>
        <w:pStyle w:val="Heading6"/>
      </w:pPr>
      <w:r>
        <w:t>Exemplary</w:t>
      </w:r>
    </w:p>
    <w:p>
      <w:r>
        <w:t>Der Zweck und die Funktionsweise sind umfassend behandelt.</w:t>
      </w:r>
    </w:p>
    <w:p>
      <w:pPr>
        <w:pStyle w:val="Heading6"/>
      </w:pPr>
      <w:r>
        <w:t>Proficient</w:t>
      </w:r>
    </w:p>
    <w:p>
      <w:r>
        <w:t>Entweder der Zweck oder die Funktionsweise ist gut behandelt, das andere ist schwächer.</w:t>
      </w:r>
    </w:p>
    <w:p>
      <w:pPr>
        <w:pStyle w:val="Heading6"/>
      </w:pPr>
      <w:r>
        <w:t>Needsimprovement</w:t>
      </w:r>
    </w:p>
    <w:p>
      <w:r>
        <w:t>Weder der Zweck noch die Funktionsweise sind angemessen behandelt.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