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Warum ein Foto nicht ausreicht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Module</w:t>
      </w:r>
    </w:p>
    <w:p>
      <w:r>
        <w:t>Warum ein Foto nicht ausreicht</w:t>
      </w:r>
    </w:p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Vorwissenstest: Fotografische Wahrnehmung</w:t>
      </w:r>
    </w:p>
    <w:p>
      <w:pPr>
        <w:pStyle w:val="Heading2"/>
      </w:pPr>
      <w:r>
        <w:t>Items</w:t>
      </w:r>
    </w:p>
    <w:p>
      <w:pPr>
        <w:pStyle w:val="Heading3"/>
      </w:pPr>
      <w:r>
        <w:t>Was ist der Hauptgrund, warum ein einzelnes Bild nicht die vollständige 3D-Geometrie eines Objekts darstellt?</w:t>
      </w:r>
    </w:p>
    <w:p>
      <w:pPr>
        <w:pStyle w:val="Heading4"/>
      </w:pPr>
      <w:r>
        <w:t>Type</w:t>
      </w:r>
    </w:p>
    <w:p>
      <w:r>
        <w:t>multiple_choice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Es fehlt an Tiefeninformationen.</w:t>
      </w:r>
    </w:p>
    <w:p>
      <w:pPr>
        <w:pStyle w:val="ListBullet"/>
      </w:pPr>
      <w:r>
        <w:t>b) Es ist unscharf.</w:t>
      </w:r>
    </w:p>
    <w:p>
      <w:pPr>
        <w:pStyle w:val="ListBullet"/>
      </w:pPr>
      <w:r>
        <w:t>c) Es zeigt nur die Vorderseite des Objekts.</w:t>
      </w:r>
    </w:p>
    <w:p>
      <w:pPr>
        <w:pStyle w:val="ListBullet"/>
      </w:pPr>
      <w:r>
        <w:t>d) Es ist nicht farbig.</w:t>
      </w:r>
    </w:p>
    <w:p>
      <w:pPr>
        <w:pStyle w:val="Heading4"/>
      </w:pPr>
      <w:r>
        <w:t>Correct Answer</w:t>
      </w:r>
    </w:p>
    <w:p>
      <w:r>
        <w:t>a</w:t>
      </w:r>
    </w:p>
    <w:p>
      <w:pPr>
        <w:pStyle w:val="Heading3"/>
      </w:pPr>
      <w:r>
        <w:t>Was sind einige der Herausforderungen bei der Interpretation von Fotos im Hinblick auf Tiefe?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 Answer</w:t>
      </w:r>
    </w:p>
    <w:p>
      <w:r>
        <w:t>Tiefenambiguitäten, Okklusionen und verborgene Oberflächen.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Tiefe und Perspektive</w:t>
      </w:r>
    </w:p>
    <w:p>
      <w:pPr>
        <w:pStyle w:val="Heading3"/>
      </w:pPr>
      <w:r>
        <w:t>Items</w:t>
      </w:r>
    </w:p>
    <w:p>
      <w:pPr>
        <w:pStyle w:val="Heading4"/>
      </w:pPr>
      <w:r>
        <w:t>Erkläre, warum die Perspektive eines Bildes die Wahrnehmung von Tiefe beeinflusst.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Die Perspektive beeinflusst, wie Objekte im Bild zueinander in Beziehung stehen, was die Wahrnehmung von Tiefe beeinflusst.</w:t>
      </w:r>
    </w:p>
    <w:p>
      <w:pPr>
        <w:pStyle w:val="Heading2"/>
      </w:pPr>
      <w:r>
        <w:t>Analyse von Fotoinformationen</w:t>
      </w:r>
    </w:p>
    <w:p>
      <w:pPr>
        <w:pStyle w:val="Heading3"/>
      </w:pPr>
      <w:r>
        <w:t>Items</w:t>
      </w:r>
    </w:p>
    <w:p>
      <w:pPr>
        <w:pStyle w:val="Heading4"/>
      </w:pPr>
      <w:r>
        <w:t>Vergleiche die Informationen, die in einem Foto, einer Silhouette und einer Tiefendarstellung vorhanden sind.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Ein Foto bietet Farb- und Texturinformationen, eine Silhouette zeigt die Form, und eine Tiefendarstellung bietet explizite Tiefeninformationen.</w:t>
      </w:r>
    </w:p>
    <w:p>
      <w:pPr>
        <w:pStyle w:val="Heading2"/>
      </w:pPr>
      <w:r>
        <w:t>Tiefe in Bildern testen</w:t>
      </w:r>
    </w:p>
    <w:p>
      <w:pPr>
        <w:pStyle w:val="Heading3"/>
      </w:pPr>
      <w:r>
        <w:t>Items</w:t>
      </w:r>
    </w:p>
    <w:p>
      <w:pPr>
        <w:pStyle w:val="Heading4"/>
      </w:pPr>
      <w:r>
        <w:t>Wie kannst du Perspektiv- und Maßhinweise nutzen, um Tiefenannahmen zu treffen und zu testen?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Durch das Messen von bekannten Objekten im Bild und den Vergleich ihrer Größenverhältnisse.</w:t>
      </w:r>
    </w:p>
    <w:p>
      <w:pPr>
        <w:pStyle w:val="Heading2"/>
      </w:pPr>
      <w:r>
        <w:t>Erfassung von Objektformen</w:t>
      </w:r>
    </w:p>
    <w:p>
      <w:pPr>
        <w:pStyle w:val="Heading3"/>
      </w:pPr>
      <w:r>
        <w:t>Items</w:t>
      </w:r>
    </w:p>
    <w:p>
      <w:pPr>
        <w:pStyle w:val="Heading4"/>
      </w:pPr>
      <w:r>
        <w:t>Entwickle eine Strategie zur Erfassung von zusätzlichen Beweisen über die Form eines Objekts.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Verwendung mehrerer Ansichten und verschiedener Perspektiven, um eine umfassende Datenbasis zu schaffen.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Modulprüfung: Die Grenzen von Fotografien</w:t>
      </w:r>
    </w:p>
    <w:p>
      <w:pPr>
        <w:pStyle w:val="Heading2"/>
      </w:pPr>
      <w:r>
        <w:t>Items</w:t>
      </w:r>
    </w:p>
    <w:p>
      <w:pPr>
        <w:pStyle w:val="Heading3"/>
      </w:pPr>
      <w:r>
        <w:t>Erkläre, warum ein einzelnes Bild nicht ausreicht, um die vollständige Geometrie eines Objekts zu erfassen.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Correct Answer</w:t>
      </w:r>
    </w:p>
    <w:p>
      <w:r>
        <w:t>Einzelne Bilder können Tiefeninformationen und verborgene Oberflächen nicht korrekt darstellen.</w:t>
      </w:r>
    </w:p>
    <w:p>
      <w:pPr>
        <w:pStyle w:val="Heading3"/>
      </w:pPr>
      <w:r>
        <w:t>Identifiziere und erkläre mindestens zwei Arten von Informationsverlust, die beim Betrachten von Fotos auftreten können.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 Answer</w:t>
      </w:r>
    </w:p>
    <w:p>
      <w:r>
        <w:t>Tiefenambiguitäten und Okklusionen.</w:t>
      </w:r>
    </w:p>
    <w:p>
      <w:pPr>
        <w:pStyle w:val="Heading3"/>
      </w:pPr>
      <w:r>
        <w:t>Veranschauliche deine eigene Erfassungstechnik zur Verbesserung der 3D-Visualisierung eines Objekts.</w:t>
      </w:r>
    </w:p>
    <w:p>
      <w:pPr>
        <w:pStyle w:val="Heading4"/>
      </w:pPr>
      <w:r>
        <w:t>Type</w:t>
      </w:r>
    </w:p>
    <w:p>
      <w:r>
        <w:t>project</w:t>
      </w:r>
    </w:p>
    <w:p>
      <w:pPr>
        <w:pStyle w:val="Heading4"/>
      </w:pPr>
      <w:r>
        <w:t>Correct Answer</w:t>
      </w:r>
    </w:p>
    <w:p>
      <w:r>
        <w:t>Beschreibung einer Strategie zur Verwendung von strukturiertem Licht oder LiDAR.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4"/>
      </w:pPr>
      <w:r>
        <w:t>Dimension</w:t>
      </w:r>
    </w:p>
    <w:p>
      <w:r>
        <w:t>Inhaltliche Genauigkeit</w:t>
      </w:r>
    </w:p>
    <w:p>
      <w:pPr>
        <w:pStyle w:val="Heading4"/>
      </w:pPr>
      <w:r>
        <w:t>Description</w:t>
      </w:r>
    </w:p>
    <w:p>
      <w:r>
        <w:t>Korrekte Anwendung und Erklärung der Konzepte.</w:t>
      </w:r>
    </w:p>
    <w:p>
      <w:pPr>
        <w:pStyle w:val="Heading4"/>
      </w:pPr>
      <w:r>
        <w:t>Scale</w:t>
      </w:r>
    </w:p>
    <w:p>
      <w:pPr>
        <w:pStyle w:val="Heading5"/>
      </w:pPr>
      <w:r>
        <w:t>Excellent</w:t>
      </w:r>
    </w:p>
    <w:p>
      <w:r>
        <w:t>Umfassende und präzise Erklärungen.</w:t>
      </w:r>
    </w:p>
    <w:p>
      <w:pPr>
        <w:pStyle w:val="Heading5"/>
      </w:pPr>
      <w:r>
        <w:t>Good</w:t>
      </w:r>
    </w:p>
    <w:p>
      <w:r>
        <w:t>Gute Erklärungen mit kleinen Ungenauigkeiten.</w:t>
      </w:r>
    </w:p>
    <w:p>
      <w:pPr>
        <w:pStyle w:val="Heading5"/>
      </w:pPr>
      <w:r>
        <w:t>Satisfactory</w:t>
      </w:r>
    </w:p>
    <w:p>
      <w:r>
        <w:t>Grundlegende Erklärungen, die einige Konzepte übersehen.</w:t>
      </w:r>
    </w:p>
    <w:p>
      <w:pPr>
        <w:pStyle w:val="Heading5"/>
      </w:pPr>
      <w:r>
        <w:t>Needs Improvement</w:t>
      </w:r>
    </w:p>
    <w:p>
      <w:r>
        <w:t>Unzureichende Erklärungen mit vielen Ungenauigkeiten.</w:t>
      </w:r>
    </w:p>
    <w:p>
      <w:pPr>
        <w:pStyle w:val="Heading4"/>
      </w:pPr>
      <w:r>
        <w:t>Dimension</w:t>
      </w:r>
    </w:p>
    <w:p>
      <w:r>
        <w:t>Kreativität der Strategie</w:t>
      </w:r>
    </w:p>
    <w:p>
      <w:pPr>
        <w:pStyle w:val="Heading4"/>
      </w:pPr>
      <w:r>
        <w:t>Description</w:t>
      </w:r>
    </w:p>
    <w:p>
      <w:r>
        <w:t>Innovative Ansätze zur Datenerfassung und Analyse.</w:t>
      </w:r>
    </w:p>
    <w:p>
      <w:pPr>
        <w:pStyle w:val="Heading4"/>
      </w:pPr>
      <w:r>
        <w:t>Scale</w:t>
      </w:r>
    </w:p>
    <w:p>
      <w:pPr>
        <w:pStyle w:val="Heading5"/>
      </w:pPr>
      <w:r>
        <w:t>Excellent</w:t>
      </w:r>
    </w:p>
    <w:p>
      <w:r>
        <w:t>Herausragende Kreativität mit einzigartigen Ansätzen.</w:t>
      </w:r>
    </w:p>
    <w:p>
      <w:pPr>
        <w:pStyle w:val="Heading5"/>
      </w:pPr>
      <w:r>
        <w:t>Good</w:t>
      </w:r>
    </w:p>
    <w:p>
      <w:r>
        <w:t>Gute Ideen mit einigen kreativen Elementen.</w:t>
      </w:r>
    </w:p>
    <w:p>
      <w:pPr>
        <w:pStyle w:val="Heading5"/>
      </w:pPr>
      <w:r>
        <w:t>Satisfactory</w:t>
      </w:r>
    </w:p>
    <w:p>
      <w:r>
        <w:t>Standardansätze ohne besondere Kreativität.</w:t>
      </w:r>
    </w:p>
    <w:p>
      <w:pPr>
        <w:pStyle w:val="Heading5"/>
      </w:pPr>
      <w:r>
        <w:t>Needs Improvement</w:t>
      </w:r>
    </w:p>
    <w:p>
      <w:r>
        <w:t>Mangelnde Kreativität in der Strategie.</w:t>
      </w:r>
    </w:p>
    <w:p>
      <w:pPr>
        <w:pStyle w:val="Heading4"/>
      </w:pPr>
      <w:r>
        <w:t>Dimension</w:t>
      </w:r>
    </w:p>
    <w:p>
      <w:r>
        <w:t>Präsentation und Klarheit</w:t>
      </w:r>
    </w:p>
    <w:p>
      <w:pPr>
        <w:pStyle w:val="Heading4"/>
      </w:pPr>
      <w:r>
        <w:t>Description</w:t>
      </w:r>
    </w:p>
    <w:p>
      <w:r>
        <w:t>Klarheit und Struktur der Präsentation.</w:t>
      </w:r>
    </w:p>
    <w:p>
      <w:pPr>
        <w:pStyle w:val="Heading4"/>
      </w:pPr>
      <w:r>
        <w:t>Scale</w:t>
      </w:r>
    </w:p>
    <w:p>
      <w:pPr>
        <w:pStyle w:val="Heading5"/>
      </w:pPr>
      <w:r>
        <w:t>Excellent</w:t>
      </w:r>
    </w:p>
    <w:p>
      <w:r>
        <w:t>Sehr klar und gut strukturiert.</w:t>
      </w:r>
    </w:p>
    <w:p>
      <w:pPr>
        <w:pStyle w:val="Heading5"/>
      </w:pPr>
      <w:r>
        <w:t>Good</w:t>
      </w:r>
    </w:p>
    <w:p>
      <w:r>
        <w:t>Klar, aber mit einigen strukturellen Schwächen.</w:t>
      </w:r>
    </w:p>
    <w:p>
      <w:pPr>
        <w:pStyle w:val="Heading5"/>
      </w:pPr>
      <w:r>
        <w:t>Satisfactory</w:t>
      </w:r>
    </w:p>
    <w:p>
      <w:r>
        <w:t>Einige Klarheiten, aber insgesamt unstrukturiert.</w:t>
      </w:r>
    </w:p>
    <w:p>
      <w:pPr>
        <w:pStyle w:val="Heading5"/>
      </w:pPr>
      <w:r>
        <w:t>Needs Improvement</w:t>
      </w:r>
    </w:p>
    <w:p>
      <w:r>
        <w:t>Unklare und unorganisierte Präsentation.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