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Module</w:t>
      </w:r>
    </w:p>
    <w:p>
      <w:r>
        <w:t>Building a Digital Understanding</w:t>
      </w:r>
    </w:p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Prior Knowledge Check</w:t>
      </w:r>
    </w:p>
    <w:p>
      <w:pPr>
        <w:pStyle w:val="Heading2"/>
      </w:pPr>
      <w:r>
        <w:t>Items</w:t>
      </w:r>
    </w:p>
    <w:p>
      <w:pPr>
        <w:pStyle w:val="Heading3"/>
      </w:pPr>
      <w:r>
        <w:t>What type of information is typically contained in a photograph? List at least three types.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 Objective</w:t>
      </w:r>
    </w:p>
    <w:p>
      <w:r>
        <w:t>lo_04_01</w:t>
      </w:r>
    </w:p>
    <w:p>
      <w:pPr>
        <w:pStyle w:val="Heading3"/>
      </w:pPr>
      <w:r>
        <w:t>Match the following digital representations with their corresponding tasks: (A) Point Cloud (B) Depth Map (C) Mesh. (1) 3D Modeling (2) Object Recognition (3) Scene Reconstruction</w:t>
      </w:r>
    </w:p>
    <w:p>
      <w:pPr>
        <w:pStyle w:val="Heading4"/>
      </w:pPr>
      <w:r>
        <w:t>Type</w:t>
      </w:r>
    </w:p>
    <w:p>
      <w:r>
        <w:t>multiple-choice</w:t>
      </w:r>
    </w:p>
    <w:p>
      <w:pPr>
        <w:pStyle w:val="Heading4"/>
      </w:pPr>
      <w:r>
        <w:t>Learning Objective</w:t>
      </w:r>
    </w:p>
    <w:p>
      <w:r>
        <w:t>lo_04_02</w:t>
      </w:r>
    </w:p>
    <w:p>
      <w:pPr>
        <w:pStyle w:val="Heading3"/>
      </w:pPr>
      <w:r>
        <w:t>Briefly explain what it means to transform a depth map into a mesh. What information might be lost in this process?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 Objective</w:t>
      </w:r>
    </w:p>
    <w:p>
      <w:r>
        <w:t>lo_04_03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Analyzing Digital Representations</w:t>
      </w:r>
    </w:p>
    <w:p>
      <w:pPr>
        <w:pStyle w:val="Heading3"/>
      </w:pPr>
      <w:r>
        <w:t>Items</w:t>
      </w:r>
    </w:p>
    <w:p>
      <w:pPr>
        <w:pStyle w:val="Heading4"/>
      </w:pPr>
      <w:r>
        <w:t>Compare a silhouette and a depth map. What additional information does a depth map provide compared to a silhouette?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Learning Objective</w:t>
      </w:r>
    </w:p>
    <w:p>
      <w:r>
        <w:t>lo_04_01</w:t>
      </w:r>
    </w:p>
    <w:p>
      <w:pPr>
        <w:pStyle w:val="Heading4"/>
      </w:pPr>
      <w:r>
        <w:t>Given a photograph and a point cloud, identify which is more suitable for 3D printing and justify your choice.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Learning Objective</w:t>
      </w:r>
    </w:p>
    <w:p>
      <w:r>
        <w:t>lo_04_02</w:t>
      </w:r>
    </w:p>
    <w:p>
      <w:pPr>
        <w:pStyle w:val="Heading2"/>
      </w:pPr>
      <w:r>
        <w:t>Transforming Representations</w:t>
      </w:r>
    </w:p>
    <w:p>
      <w:pPr>
        <w:pStyle w:val="Heading3"/>
      </w:pPr>
      <w:r>
        <w:t>Items</w:t>
      </w:r>
    </w:p>
    <w:p>
      <w:pPr>
        <w:pStyle w:val="Heading4"/>
      </w:pPr>
      <w:r>
        <w:t>Describe the process of converting a point cloud into a mesh. What are the potential losses in detail during this transformation?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Learning Objective</w:t>
      </w:r>
    </w:p>
    <w:p>
      <w:r>
        <w:t>lo_04_03</w:t>
      </w:r>
    </w:p>
    <w:p>
      <w:pPr>
        <w:pStyle w:val="Heading4"/>
      </w:pPr>
      <w:r>
        <w:t>Given a digital representation of a 3D object, outline the coordinate data, connectivity, and appearance data included.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Learning Objective</w:t>
      </w:r>
    </w:p>
    <w:p>
      <w:r>
        <w:t>lo_04_04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End of Module Assessment</w:t>
      </w:r>
    </w:p>
    <w:p>
      <w:pPr>
        <w:pStyle w:val="Heading2"/>
      </w:pPr>
      <w:r>
        <w:t>Items</w:t>
      </w:r>
    </w:p>
    <w:p>
      <w:pPr>
        <w:pStyle w:val="Heading3"/>
      </w:pPr>
      <w:r>
        <w:t>Evaluate the sufficiency of a mesh representation for a virtual reality application. What factors must be considered?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 Objective</w:t>
      </w:r>
    </w:p>
    <w:p>
      <w:r>
        <w:t>lo_04_05</w:t>
      </w:r>
    </w:p>
    <w:p>
      <w:pPr>
        <w:pStyle w:val="Heading3"/>
      </w:pPr>
      <w:r>
        <w:t>Explain the differences in information conveyed by a depth map versus a point cloud. Provide examples.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 Objective</w:t>
      </w:r>
    </w:p>
    <w:p>
      <w:r>
        <w:t>lo_04_01</w:t>
      </w:r>
    </w:p>
    <w:p>
      <w:pPr>
        <w:pStyle w:val="Heading3"/>
      </w:pPr>
      <w:r>
        <w:t>Match the following representations to their best applications: (A) Silhouette (B) Mesh (C) Depth Map. (1) Object Detection (2) 3D Printing (3) Scene Analysis</w:t>
      </w:r>
    </w:p>
    <w:p>
      <w:pPr>
        <w:pStyle w:val="Heading4"/>
      </w:pPr>
      <w:r>
        <w:t>Type</w:t>
      </w:r>
    </w:p>
    <w:p>
      <w:r>
        <w:t>multiple-choice</w:t>
      </w:r>
    </w:p>
    <w:p>
      <w:pPr>
        <w:pStyle w:val="Heading4"/>
      </w:pPr>
      <w:r>
        <w:t>Learning Objective</w:t>
      </w:r>
    </w:p>
    <w:p>
      <w:r>
        <w:t>lo_04_02</w:t>
      </w:r>
    </w:p>
    <w:p>
      <w:pPr>
        <w:pStyle w:val="Heading3"/>
      </w:pPr>
      <w:r>
        <w:t>Discuss how a depth map can be used to generate a 3D model and what may be lost in the process.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 Objective</w:t>
      </w:r>
    </w:p>
    <w:p>
      <w:r>
        <w:t>lo_04_03</w:t>
      </w:r>
    </w:p>
    <w:p>
      <w:pPr>
        <w:pStyle w:val="Heading3"/>
      </w:pPr>
      <w:r>
        <w:t>Interpret the coordinate and connectivity data of a given mesh. What implications do they have for rendering?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 Objective</w:t>
      </w:r>
    </w:p>
    <w:p>
      <w:r>
        <w:t>lo_04_04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3"/>
      </w:pPr>
      <w:r>
        <w:t>rubric_01</w:t>
      </w:r>
    </w:p>
    <w:p>
      <w:pPr>
        <w:pStyle w:val="Heading4"/>
      </w:pPr>
      <w:r>
        <w:t>Description</w:t>
      </w:r>
    </w:p>
    <w:p>
      <w:r>
        <w:t>Depth of analysis in comparing digital representations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Exemplary</w:t>
      </w:r>
    </w:p>
    <w:p>
      <w:pPr>
        <w:pStyle w:val="Heading6"/>
      </w:pPr>
      <w:r>
        <w:t>Description</w:t>
      </w:r>
    </w:p>
    <w:p>
      <w:r>
        <w:t>Demonstrates thorough understanding and insight.</w:t>
      </w:r>
    </w:p>
    <w:p>
      <w:pPr>
        <w:pStyle w:val="Heading6"/>
      </w:pPr>
      <w:r>
        <w:t>Level</w:t>
      </w:r>
    </w:p>
    <w:p>
      <w:r>
        <w:t>Proficient</w:t>
      </w:r>
    </w:p>
    <w:p>
      <w:pPr>
        <w:pStyle w:val="Heading6"/>
      </w:pPr>
      <w:r>
        <w:t>Description</w:t>
      </w:r>
    </w:p>
    <w:p>
      <w:r>
        <w:t>Shows a solid understanding with minor gaps.</w:t>
      </w:r>
    </w:p>
    <w:p>
      <w:pPr>
        <w:pStyle w:val="Heading6"/>
      </w:pPr>
      <w:r>
        <w:t>Level</w:t>
      </w:r>
    </w:p>
    <w:p>
      <w:r>
        <w:t>Needs Improvement</w:t>
      </w:r>
    </w:p>
    <w:p>
      <w:pPr>
        <w:pStyle w:val="Heading6"/>
      </w:pPr>
      <w:r>
        <w:t>Description</w:t>
      </w:r>
    </w:p>
    <w:p>
      <w:r>
        <w:t>Limited understanding with significant gaps.</w:t>
      </w:r>
    </w:p>
    <w:p>
      <w:pPr>
        <w:pStyle w:val="Heading3"/>
      </w:pPr>
      <w:r>
        <w:t>rubric_02</w:t>
      </w:r>
    </w:p>
    <w:p>
      <w:pPr>
        <w:pStyle w:val="Heading4"/>
      </w:pPr>
      <w:r>
        <w:t>Description</w:t>
      </w:r>
    </w:p>
    <w:p>
      <w:r>
        <w:t>Application of knowledge to match representations with tasks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Exemplary</w:t>
      </w:r>
    </w:p>
    <w:p>
      <w:pPr>
        <w:pStyle w:val="Heading6"/>
      </w:pPr>
      <w:r>
        <w:t>Description</w:t>
      </w:r>
    </w:p>
    <w:p>
      <w:r>
        <w:t>Accurately matches all representations with tasks.</w:t>
      </w:r>
    </w:p>
    <w:p>
      <w:pPr>
        <w:pStyle w:val="Heading6"/>
      </w:pPr>
      <w:r>
        <w:t>Level</w:t>
      </w:r>
    </w:p>
    <w:p>
      <w:r>
        <w:t>Proficient</w:t>
      </w:r>
    </w:p>
    <w:p>
      <w:pPr>
        <w:pStyle w:val="Heading6"/>
      </w:pPr>
      <w:r>
        <w:t>Description</w:t>
      </w:r>
    </w:p>
    <w:p>
      <w:r>
        <w:t>Matches most representations correctly.</w:t>
      </w:r>
    </w:p>
    <w:p>
      <w:pPr>
        <w:pStyle w:val="Heading6"/>
      </w:pPr>
      <w:r>
        <w:t>Level</w:t>
      </w:r>
    </w:p>
    <w:p>
      <w:r>
        <w:t>Needs Improvement</w:t>
      </w:r>
    </w:p>
    <w:p>
      <w:pPr>
        <w:pStyle w:val="Heading6"/>
      </w:pPr>
      <w:r>
        <w:t>Description</w:t>
      </w:r>
    </w:p>
    <w:p>
      <w:r>
        <w:t>Struggles with matching representations.</w:t>
      </w:r>
    </w:p>
    <w:p>
      <w:pPr>
        <w:pStyle w:val="Heading3"/>
      </w:pPr>
      <w:r>
        <w:t>rubric_03</w:t>
      </w:r>
    </w:p>
    <w:p>
      <w:pPr>
        <w:pStyle w:val="Heading4"/>
      </w:pPr>
      <w:r>
        <w:t>Description</w:t>
      </w:r>
    </w:p>
    <w:p>
      <w:r>
        <w:t>Clarity in explaining transformations and information loss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Exemplary</w:t>
      </w:r>
    </w:p>
    <w:p>
      <w:pPr>
        <w:pStyle w:val="Heading6"/>
      </w:pPr>
      <w:r>
        <w:t>Description</w:t>
      </w:r>
    </w:p>
    <w:p>
      <w:r>
        <w:t>Clear and detailed explanations.</w:t>
      </w:r>
    </w:p>
    <w:p>
      <w:pPr>
        <w:pStyle w:val="Heading6"/>
      </w:pPr>
      <w:r>
        <w:t>Level</w:t>
      </w:r>
    </w:p>
    <w:p>
      <w:r>
        <w:t>Proficient</w:t>
      </w:r>
    </w:p>
    <w:p>
      <w:pPr>
        <w:pStyle w:val="Heading6"/>
      </w:pPr>
      <w:r>
        <w:t>Description</w:t>
      </w:r>
    </w:p>
    <w:p>
      <w:r>
        <w:t>Mostly clear explanations with some detail.</w:t>
      </w:r>
    </w:p>
    <w:p>
      <w:pPr>
        <w:pStyle w:val="Heading6"/>
      </w:pPr>
      <w:r>
        <w:t>Level</w:t>
      </w:r>
    </w:p>
    <w:p>
      <w:r>
        <w:t>Needs Improvement</w:t>
      </w:r>
    </w:p>
    <w:p>
      <w:pPr>
        <w:pStyle w:val="Heading6"/>
      </w:pPr>
      <w:r>
        <w:t>Description</w:t>
      </w:r>
    </w:p>
    <w:p>
      <w:r>
        <w:t>Unclear explanations with little detail.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