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Usage</w:t>
      </w:r>
    </w:p>
    <w:p>
      <w:r>
        <w:t>Correctly defined as capturing the shape of an object.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Usage</w:t>
      </w:r>
    </w:p>
    <w:p>
      <w:r>
        <w:t>Defined as creating a 3D model from a photograph, which is technically inaccurate.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3D scanning</w:t>
      </w:r>
    </w:p>
    <w:p>
      <w:pPr>
        <w:pStyle w:val="Heading4"/>
      </w:pPr>
      <w:r>
        <w:t>Usage</w:t>
      </w:r>
    </w:p>
    <w:p>
      <w:r>
        <w:t>Described as using lasers to measure distances, which is accurate.</w:t>
      </w:r>
    </w:p>
    <w:p>
      <w:pPr>
        <w:pStyle w:val="Heading2"/>
      </w:pPr>
      <w:r>
        <w:t>Overall Consistency</w:t>
      </w:r>
    </w:p>
    <w:p>
      <w:r>
        <w:t>Inconsistent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Objectives</w:t>
      </w:r>
    </w:p>
    <w:p>
      <w:r>
        <w:t>Students will understand the principles of 3D scanning.</w:t>
      </w:r>
    </w:p>
    <w:p>
      <w:pPr>
        <w:pStyle w:val="Heading4"/>
      </w:pPr>
      <w:r>
        <w:t>Alignment</w:t>
      </w:r>
    </w:p>
    <w:p>
      <w:r>
        <w:t>Aligned with content.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Objectives</w:t>
      </w:r>
    </w:p>
    <w:p>
      <w:r>
        <w:t>Students will learn how to create 3D models.</w:t>
      </w:r>
    </w:p>
    <w:p>
      <w:pPr>
        <w:pStyle w:val="Heading4"/>
      </w:pPr>
      <w:r>
        <w:t>Alignment</w:t>
      </w:r>
    </w:p>
    <w:p>
      <w:r>
        <w:t>Partially aligned; incorrect definition of 3D scanning affects learning.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Objectives</w:t>
      </w:r>
    </w:p>
    <w:p>
      <w:r>
        <w:t>Students will apply 3D scanning techniques.</w:t>
      </w:r>
    </w:p>
    <w:p>
      <w:pPr>
        <w:pStyle w:val="Heading4"/>
      </w:pPr>
      <w:r>
        <w:t>Alignment</w:t>
      </w:r>
    </w:p>
    <w:p>
      <w:r>
        <w:t>Aligned with content.</w:t>
      </w:r>
    </w:p>
    <w:p>
      <w:pPr>
        <w:pStyle w:val="Heading2"/>
      </w:pPr>
      <w:r>
        <w:t>Overall Consistency</w:t>
      </w:r>
    </w:p>
    <w:p>
      <w:r>
        <w:t>Partially consistent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Introduction, Explanation, Application, Assessment</w:t>
      </w:r>
    </w:p>
    <w:p>
      <w:pPr>
        <w:pStyle w:val="Heading4"/>
      </w:pPr>
      <w:r>
        <w:t>Alignment</w:t>
      </w:r>
    </w:p>
    <w:p>
      <w:r>
        <w:t>Consistent with best practices.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Introduction, Activity, Assessment</w:t>
      </w:r>
    </w:p>
    <w:p>
      <w:pPr>
        <w:pStyle w:val="Heading4"/>
      </w:pPr>
      <w:r>
        <w:t>Alignment</w:t>
      </w:r>
    </w:p>
    <w:p>
      <w:r>
        <w:t>Lacks explanation phase, affecting depth of understanding.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Introduction, Explanation, Application, Assessment</w:t>
      </w:r>
    </w:p>
    <w:p>
      <w:pPr>
        <w:pStyle w:val="Heading4"/>
      </w:pPr>
      <w:r>
        <w:t>Alignment</w:t>
      </w:r>
    </w:p>
    <w:p>
      <w:r>
        <w:t>Consistent with best practices.</w:t>
      </w:r>
    </w:p>
    <w:p>
      <w:pPr>
        <w:pStyle w:val="Heading2"/>
      </w:pPr>
      <w:r>
        <w:t>Overall Consistency</w:t>
      </w:r>
    </w:p>
    <w:p>
      <w:r>
        <w:t>Inconsistent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principles</w:t>
      </w:r>
    </w:p>
    <w:p>
      <w:pPr>
        <w:pStyle w:val="Heading4"/>
      </w:pPr>
      <w:r>
        <w:t>Alignment</w:t>
      </w:r>
    </w:p>
    <w:p>
      <w:r>
        <w:t>Aligned with objectives.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Practical project creating a 3D model</w:t>
      </w:r>
    </w:p>
    <w:p>
      <w:pPr>
        <w:pStyle w:val="Heading4"/>
      </w:pPr>
      <w:r>
        <w:t>Alignment</w:t>
      </w:r>
    </w:p>
    <w:p>
      <w:r>
        <w:t>Misaligned due to incorrect understanding of 3D scanning.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Demonstration of 3D scanning technique</w:t>
      </w:r>
    </w:p>
    <w:p>
      <w:pPr>
        <w:pStyle w:val="Heading4"/>
      </w:pPr>
      <w:r>
        <w:t>Alignment</w:t>
      </w:r>
    </w:p>
    <w:p>
      <w:r>
        <w:t>Aligned with objectives.</w:t>
      </w:r>
    </w:p>
    <w:p>
      <w:pPr>
        <w:pStyle w:val="Heading2"/>
      </w:pPr>
      <w:r>
        <w:t>Overall Consistency</w:t>
      </w:r>
    </w:p>
    <w:p>
      <w:r>
        <w:t>Partially consistent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