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Extension Activities</w:t>
      </w:r>
    </w:p>
    <w:p>
      <w:pPr>
        <w:pStyle w:val="Heading3"/>
      </w:pPr>
      <w:r>
        <w:t>Activity Title</w:t>
      </w:r>
    </w:p>
    <w:p>
      <w:r>
        <w:t>Shadow Play</w:t>
      </w:r>
    </w:p>
    <w:p>
      <w:pPr>
        <w:pStyle w:val="Heading3"/>
      </w:pPr>
      <w:r>
        <w:t>Description</w:t>
      </w:r>
    </w:p>
    <w:p>
      <w:r>
        <w:t>Explore how light and shadow can create different shapes and dimensions. Use a flashlight and various objects around the house to cast shadows on a wall. Discuss how the distance of the light source affects the size and clarity of the shadows.</w:t>
      </w:r>
    </w:p>
    <w:p>
      <w:pPr>
        <w:pStyle w:val="Heading3"/>
      </w:pPr>
      <w:r>
        <w:t>Learning Outcomes</w:t>
      </w:r>
    </w:p>
    <w:p>
      <w:pPr>
        <w:pStyle w:val="ListBullet"/>
      </w:pPr>
      <w:r>
        <w:t>Understand the principles of light and shadow.</w:t>
      </w:r>
    </w:p>
    <w:p>
      <w:pPr>
        <w:pStyle w:val="ListBullet"/>
      </w:pPr>
      <w:r>
        <w:t>Explore how perspective affects visual representation.</w:t>
      </w:r>
    </w:p>
    <w:p>
      <w:pPr>
        <w:pStyle w:val="Heading3"/>
      </w:pPr>
      <w:r>
        <w:t>Materials Needed</w:t>
      </w:r>
    </w:p>
    <w:p>
      <w:pPr>
        <w:pStyle w:val="ListBullet"/>
      </w:pPr>
      <w:r>
        <w:t>Flashlight</w:t>
      </w:r>
    </w:p>
    <w:p>
      <w:pPr>
        <w:pStyle w:val="ListBullet"/>
      </w:pPr>
      <w:r>
        <w:t>Various household objects (toys, books, etc.)</w:t>
      </w:r>
    </w:p>
    <w:p>
      <w:pPr>
        <w:pStyle w:val="ListBullet"/>
      </w:pPr>
      <w:r>
        <w:t>Wall or flat surface for projection</w:t>
      </w:r>
    </w:p>
    <w:p>
      <w:pPr>
        <w:pStyle w:val="Heading3"/>
      </w:pPr>
      <w:r>
        <w:t>Activity Title</w:t>
      </w:r>
    </w:p>
    <w:p>
      <w:r>
        <w:t>DIY Measurement Challenge</w:t>
      </w:r>
    </w:p>
    <w:p>
      <w:pPr>
        <w:pStyle w:val="Heading3"/>
      </w:pPr>
      <w:r>
        <w:t>Description</w:t>
      </w:r>
    </w:p>
    <w:p>
      <w:r>
        <w:t>Using a ruler or measuring tape, challenge family members to measure different objects around the house. Record the measurements and compare them to estimates made prior to measuring. Discuss the difference between direct measurements and estimations.</w:t>
      </w:r>
    </w:p>
    <w:p>
      <w:pPr>
        <w:pStyle w:val="Heading3"/>
      </w:pPr>
      <w:r>
        <w:t>Learning Outcomes</w:t>
      </w:r>
    </w:p>
    <w:p>
      <w:pPr>
        <w:pStyle w:val="ListBullet"/>
      </w:pPr>
      <w:r>
        <w:t>Practice direct measurement techniques.</w:t>
      </w:r>
    </w:p>
    <w:p>
      <w:pPr>
        <w:pStyle w:val="ListBullet"/>
      </w:pPr>
      <w:r>
        <w:t>Differentiate between measurement and estimation.</w:t>
      </w:r>
    </w:p>
    <w:p>
      <w:pPr>
        <w:pStyle w:val="Heading3"/>
      </w:pPr>
      <w:r>
        <w:t>Materials Needed</w:t>
      </w:r>
    </w:p>
    <w:p>
      <w:pPr>
        <w:pStyle w:val="ListBullet"/>
      </w:pPr>
      <w:r>
        <w:t>Ruler or measuring tape</w:t>
      </w:r>
    </w:p>
    <w:p>
      <w:pPr>
        <w:pStyle w:val="ListBullet"/>
      </w:pPr>
      <w:r>
        <w:t>Notebook for recording measurements</w:t>
      </w:r>
    </w:p>
    <w:p>
      <w:pPr>
        <w:pStyle w:val="ListBullet"/>
      </w:pPr>
      <w:r>
        <w:t>Household objects to measure</w:t>
      </w:r>
    </w:p>
    <w:p>
      <w:pPr>
        <w:pStyle w:val="Heading3"/>
      </w:pPr>
      <w:r>
        <w:t>Activity Title</w:t>
      </w:r>
    </w:p>
    <w:p>
      <w:r>
        <w:t>Create a Miniature Model</w:t>
      </w:r>
    </w:p>
    <w:p>
      <w:pPr>
        <w:pStyle w:val="Heading3"/>
      </w:pPr>
      <w:r>
        <w:t>Description</w:t>
      </w:r>
    </w:p>
    <w:p>
      <w:r>
        <w:t>Design and build a small-scale model of a room or outdoor space using recyclable materials. Consider the dimensions and scale of the model compared to the actual space. Discuss how calculations can help in creating accurate models.</w:t>
      </w:r>
    </w:p>
    <w:p>
      <w:pPr>
        <w:pStyle w:val="Heading3"/>
      </w:pPr>
      <w:r>
        <w:t>Learning Outcomes</w:t>
      </w:r>
    </w:p>
    <w:p>
      <w:pPr>
        <w:pStyle w:val="ListBullet"/>
      </w:pPr>
      <w:r>
        <w:t>Learn about scale and proportion.</w:t>
      </w:r>
    </w:p>
    <w:p>
      <w:pPr>
        <w:pStyle w:val="ListBullet"/>
      </w:pPr>
      <w:r>
        <w:t>Apply calculation skills to real-world contexts.</w:t>
      </w:r>
    </w:p>
    <w:p>
      <w:pPr>
        <w:pStyle w:val="Heading3"/>
      </w:pPr>
      <w:r>
        <w:t>Materials Needed</w:t>
      </w:r>
    </w:p>
    <w:p>
      <w:pPr>
        <w:pStyle w:val="ListBullet"/>
      </w:pPr>
      <w:r>
        <w:t>Recyclable materials (cardboard, plastic, etc.)</w:t>
      </w:r>
    </w:p>
    <w:p>
      <w:pPr>
        <w:pStyle w:val="ListBullet"/>
      </w:pPr>
      <w:r>
        <w:t>Scissors</w:t>
      </w:r>
    </w:p>
    <w:p>
      <w:pPr>
        <w:pStyle w:val="ListBullet"/>
      </w:pPr>
      <w:r>
        <w:t>Glue or tape</w:t>
      </w:r>
    </w:p>
    <w:p>
      <w:pPr>
        <w:pStyle w:val="ListBullet"/>
      </w:pPr>
      <w:r>
        <w:t>Ruler</w:t>
      </w:r>
    </w:p>
    <w:p>
      <w:pPr>
        <w:pStyle w:val="Heading3"/>
      </w:pPr>
      <w:r>
        <w:t>Activity Title</w:t>
      </w:r>
    </w:p>
    <w:p>
      <w:r>
        <w:t>Nature's Geometry</w:t>
      </w:r>
    </w:p>
    <w:p>
      <w:pPr>
        <w:pStyle w:val="Heading3"/>
      </w:pPr>
      <w:r>
        <w:t>Description</w:t>
      </w:r>
    </w:p>
    <w:p>
      <w:r>
        <w:t>Go outside and observe natural objects like leaves, flowers, and rocks. Discuss their shapes and patterns. Try to identify geometric shapes in nature and take pictures to create a collage. Discuss how these shapes can be described using measurements.</w:t>
      </w:r>
    </w:p>
    <w:p>
      <w:pPr>
        <w:pStyle w:val="Heading3"/>
      </w:pPr>
      <w:r>
        <w:t>Learning Outcomes</w:t>
      </w:r>
    </w:p>
    <w:p>
      <w:pPr>
        <w:pStyle w:val="ListBullet"/>
      </w:pPr>
      <w:r>
        <w:t>Identify geometric shapes in nature.</w:t>
      </w:r>
    </w:p>
    <w:p>
      <w:pPr>
        <w:pStyle w:val="ListBullet"/>
      </w:pPr>
      <w:r>
        <w:t>Discuss the concept of measurement in natural contexts.</w:t>
      </w:r>
    </w:p>
    <w:p>
      <w:pPr>
        <w:pStyle w:val="Heading3"/>
      </w:pPr>
      <w:r>
        <w:t>Materials Needed</w:t>
      </w:r>
    </w:p>
    <w:p>
      <w:pPr>
        <w:pStyle w:val="ListBullet"/>
      </w:pPr>
      <w:r>
        <w:t>Camera or smartphone for pictures</w:t>
      </w:r>
    </w:p>
    <w:p>
      <w:pPr>
        <w:pStyle w:val="ListBullet"/>
      </w:pPr>
      <w:r>
        <w:t>Notebook for notes</w:t>
      </w:r>
    </w:p>
    <w:p>
      <w:pPr>
        <w:pStyle w:val="ListBullet"/>
      </w:pPr>
      <w:r>
        <w:t>Art supplies for collage (optional)</w:t>
      </w:r>
    </w:p>
    <w:p>
      <w:pPr>
        <w:pStyle w:val="Heading3"/>
      </w:pPr>
      <w:r>
        <w:t>Activity Title</w:t>
      </w:r>
    </w:p>
    <w:p>
      <w:r>
        <w:t>Family Estimation Game</w:t>
      </w:r>
    </w:p>
    <w:p>
      <w:pPr>
        <w:pStyle w:val="Heading3"/>
      </w:pPr>
      <w:r>
        <w:t>Description</w:t>
      </w:r>
    </w:p>
    <w:p>
      <w:r>
        <w:t>Gather a variety of household items and have family members estimate the number of items in each group. After making estimates, count the items to see how close the estimations were. Discuss the role of estimation in everyday life.</w:t>
      </w:r>
    </w:p>
    <w:p>
      <w:pPr>
        <w:pStyle w:val="Heading3"/>
      </w:pPr>
      <w:r>
        <w:t>Learning Outcomes</w:t>
      </w:r>
    </w:p>
    <w:p>
      <w:pPr>
        <w:pStyle w:val="ListBullet"/>
      </w:pPr>
      <w:r>
        <w:t>Practice estimation skills.</w:t>
      </w:r>
    </w:p>
    <w:p>
      <w:pPr>
        <w:pStyle w:val="ListBullet"/>
      </w:pPr>
      <w:r>
        <w:t>Understand the importance of estimation in decision-making.</w:t>
      </w:r>
    </w:p>
    <w:p>
      <w:pPr>
        <w:pStyle w:val="Heading3"/>
      </w:pPr>
      <w:r>
        <w:t>Materials Needed</w:t>
      </w:r>
    </w:p>
    <w:p>
      <w:pPr>
        <w:pStyle w:val="ListBullet"/>
      </w:pPr>
      <w:r>
        <w:t>Various household items (buttons, coins, etc.)</w:t>
      </w:r>
    </w:p>
    <w:p>
      <w:pPr>
        <w:pStyle w:val="ListBullet"/>
      </w:pPr>
      <w:r>
        <w:t>Notebook for recording estimates and counts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