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Slide Deck</w:t>
      </w:r>
    </w:p>
    <w:p>
      <w:pPr>
        <w:pStyle w:val="Heading3"/>
      </w:pPr>
      <w:r>
        <w:t>Title Slide</w:t>
      </w:r>
    </w:p>
    <w:p>
      <w:pPr>
        <w:pStyle w:val="Heading4"/>
      </w:pPr>
      <w:r>
        <w:t>Title</w:t>
      </w:r>
    </w:p>
    <w:p>
      <w:r>
        <w:t>Building a Digital Understanding</w:t>
      </w:r>
    </w:p>
    <w:p>
      <w:pPr>
        <w:pStyle w:val="Heading4"/>
      </w:pPr>
      <w:r>
        <w:t>Subtitle</w:t>
      </w:r>
    </w:p>
    <w:p>
      <w:r>
        <w:t>Exploring Digital Representations of Physical Objects</w:t>
      </w:r>
    </w:p>
    <w:p>
      <w:pPr>
        <w:pStyle w:val="Heading3"/>
      </w:pPr>
      <w:r>
        <w:t>Driving Question Slide</w:t>
      </w:r>
    </w:p>
    <w:p>
      <w:pPr>
        <w:pStyle w:val="Heading4"/>
      </w:pPr>
      <w:r>
        <w:t>Driving Question</w:t>
      </w:r>
    </w:p>
    <w:p>
      <w:r>
        <w:t>How do different digital representations describe different parts of the same physical object?</w:t>
      </w:r>
    </w:p>
    <w:p>
      <w:pPr>
        <w:pStyle w:val="Heading3"/>
      </w:pPr>
      <w:r>
        <w:t>Major Concepts</w:t>
      </w:r>
    </w:p>
    <w:p>
      <w:pPr>
        <w:pStyle w:val="Heading5"/>
      </w:pPr>
      <w:r>
        <w:t>Concept Slide</w:t>
      </w:r>
    </w:p>
    <w:p>
      <w:pPr>
        <w:pStyle w:val="Heading6"/>
      </w:pPr>
      <w:r>
        <w:t>Concept Title</w:t>
      </w:r>
    </w:p>
    <w:p>
      <w:r>
        <w:t>Digital Representation</w:t>
      </w:r>
    </w:p>
    <w:p>
      <w:pPr>
        <w:pStyle w:val="Heading6"/>
      </w:pPr>
      <w:r>
        <w:t>Content</w:t>
      </w:r>
    </w:p>
    <w:p>
      <w:r>
        <w:t>Understanding how various digital formats (e.g., 2D images, 3D models) capture different attributes of a physical object, emphasizing the distinction between direct measurements and derived calculations.</w:t>
      </w:r>
    </w:p>
    <w:p>
      <w:pPr>
        <w:pStyle w:val="Heading5"/>
      </w:pPr>
      <w:r>
        <w:t>Concept Slide</w:t>
      </w:r>
    </w:p>
    <w:p>
      <w:pPr>
        <w:pStyle w:val="Heading6"/>
      </w:pPr>
      <w:r>
        <w:t>Concept Title</w:t>
      </w:r>
    </w:p>
    <w:p>
      <w:r>
        <w:t>Structured Optical Projection</w:t>
      </w:r>
    </w:p>
    <w:p>
      <w:pPr>
        <w:pStyle w:val="Heading6"/>
      </w:pPr>
      <w:r>
        <w:t>Content</w:t>
      </w:r>
    </w:p>
    <w:p>
      <w:r>
        <w:t>Introduction to structured optical projection as a method for capturing geometric information, highlighting its role in creating accurate 3D representations of physical objects through light patterns.</w:t>
      </w:r>
    </w:p>
    <w:p>
      <w:pPr>
        <w:pStyle w:val="Heading5"/>
      </w:pPr>
      <w:r>
        <w:t>Concept Slide</w:t>
      </w:r>
    </w:p>
    <w:p>
      <w:pPr>
        <w:pStyle w:val="Heading6"/>
      </w:pPr>
      <w:r>
        <w:t>Concept Title</w:t>
      </w:r>
    </w:p>
    <w:p>
      <w:r>
        <w:t>AI-Based Analysis</w:t>
      </w:r>
    </w:p>
    <w:p>
      <w:pPr>
        <w:pStyle w:val="Heading6"/>
      </w:pPr>
      <w:r>
        <w:t>Content</w:t>
      </w:r>
    </w:p>
    <w:p>
      <w:r>
        <w:t>Exploring the role of AI in interpreting data from digital representations, focusing on how AI-inferred estimations enhance our understanding of complex structures and features.</w:t>
      </w:r>
    </w:p>
    <w:p>
      <w:pPr>
        <w:pStyle w:val="Heading5"/>
      </w:pPr>
      <w:r>
        <w:t>Concept Slide</w:t>
      </w:r>
    </w:p>
    <w:p>
      <w:pPr>
        <w:pStyle w:val="Heading6"/>
      </w:pPr>
      <w:r>
        <w:t>Concept Title</w:t>
      </w:r>
    </w:p>
    <w:p>
      <w:r>
        <w:t>Sensor Fusion</w:t>
      </w:r>
    </w:p>
    <w:p>
      <w:pPr>
        <w:pStyle w:val="Heading6"/>
      </w:pPr>
      <w:r>
        <w:t>Content</w:t>
      </w:r>
    </w:p>
    <w:p>
      <w:r>
        <w:t>Overview of sensor fusion techniques used in conjunction with structured optical projection to improve the accuracy and detail of digital representations by integrating data from multiple sources.</w:t>
      </w:r>
    </w:p>
    <w:p>
      <w:pPr>
        <w:pStyle w:val="Heading5"/>
      </w:pPr>
      <w:r>
        <w:t>Concept Slide</w:t>
      </w:r>
    </w:p>
    <w:p>
      <w:pPr>
        <w:pStyle w:val="Heading6"/>
      </w:pPr>
      <w:r>
        <w:t>Concept Title</w:t>
      </w:r>
    </w:p>
    <w:p>
      <w:r>
        <w:t>Applications of Digital Representations</w:t>
      </w:r>
    </w:p>
    <w:p>
      <w:pPr>
        <w:pStyle w:val="Heading6"/>
      </w:pPr>
      <w:r>
        <w:t>Content</w:t>
      </w:r>
    </w:p>
    <w:p>
      <w:r>
        <w:t>Examining real-world applications of digital representations in fields such as engineering, archaeology, and medicine, and discussing how they facilitate analysis and decision-making.</w:t>
      </w:r>
    </w:p>
    <w:p>
      <w:pPr>
        <w:pStyle w:val="Heading3"/>
      </w:pPr>
      <w:r>
        <w:t>Conceptual Workflow Diagram Slide</w:t>
      </w:r>
    </w:p>
    <w:p>
      <w:pPr>
        <w:pStyle w:val="Heading4"/>
      </w:pPr>
      <w:r>
        <w:t>Diagram Content</w:t>
      </w:r>
    </w:p>
    <w:p>
      <w:r>
        <w:t>A visual representation of the workflow from physical object to digital representation, illustrating the processes of measurement, analysis, and the integration of AI-based estimations and sensor data.</w:t>
      </w:r>
    </w:p>
    <w:p>
      <w:pPr>
        <w:pStyle w:val="Heading3"/>
      </w:pPr>
      <w:r>
        <w:t>Summary Reflection Slide</w:t>
      </w:r>
    </w:p>
    <w:p>
      <w:pPr>
        <w:pStyle w:val="Heading4"/>
      </w:pPr>
      <w:r>
        <w:t>Summary Content</w:t>
      </w:r>
    </w:p>
    <w:p>
      <w:r>
        <w:t>Recap of key concepts discussed, emphasizing the importance of understanding different types of digital representations and their implications. Reflection questions for students: What are the strengths and limitations of each representation type? How might these affect real-world applications?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