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Building a Digital Understanding</w:t>
      </w:r>
    </w:p>
    <w:p>
      <w:r>
        <w:rPr>
          <w:color w:val="606060"/>
          <w:sz w:val="22"/>
        </w:rPr>
        <w:t>module_04 | Grade 8-12 | 4 days</w:t>
      </w:r>
    </w:p>
    <w:p/>
    <w:p>
      <w:pPr>
        <w:pStyle w:val="Heading1"/>
      </w:pPr>
      <w:r>
        <w:t>Vocabulary Cards</w:t>
      </w:r>
    </w:p>
    <w:p>
      <w:pPr>
        <w:pStyle w:val="Heading2"/>
      </w:pPr>
      <w:r>
        <w:t>representation</w:t>
      </w:r>
    </w:p>
    <w:p>
      <w:pPr>
        <w:pStyle w:val="Heading3"/>
      </w:pPr>
      <w:r>
        <w:t>Definition</w:t>
      </w:r>
    </w:p>
    <w:p>
      <w:r>
        <w:t>A depiction of an object or system, often using models or visual formats to convey information.</w:t>
      </w:r>
    </w:p>
    <w:p>
      <w:pPr>
        <w:pStyle w:val="Heading3"/>
      </w:pPr>
      <w:r>
        <w:t>Example</w:t>
      </w:r>
    </w:p>
    <w:p>
      <w:r>
        <w:t>A 3D model of a building serves as a representation of the actual structure.</w:t>
      </w:r>
    </w:p>
    <w:p>
      <w:pPr>
        <w:pStyle w:val="Heading3"/>
      </w:pPr>
      <w:r>
        <w:t>Visual Description</w:t>
      </w:r>
    </w:p>
    <w:p>
      <w:r>
        <w:t>An image of a 3D model alongside a real building for comparison.</w:t>
      </w:r>
    </w:p>
    <w:p>
      <w:pPr>
        <w:pStyle w:val="Heading2"/>
      </w:pPr>
      <w:r>
        <w:t>depth map</w:t>
      </w:r>
    </w:p>
    <w:p>
      <w:pPr>
        <w:pStyle w:val="Heading3"/>
      </w:pPr>
      <w:r>
        <w:t>Definition</w:t>
      </w:r>
    </w:p>
    <w:p>
      <w:r>
        <w:t>A grayscale image where pixel values represent the distance from the viewpoint to the surfaces in the scene.</w:t>
      </w:r>
    </w:p>
    <w:p>
      <w:pPr>
        <w:pStyle w:val="Heading3"/>
      </w:pPr>
      <w:r>
        <w:t>Example</w:t>
      </w:r>
    </w:p>
    <w:p>
      <w:r>
        <w:t>A depth map can be used in video games to create realistic 3D environments.</w:t>
      </w:r>
    </w:p>
    <w:p>
      <w:pPr>
        <w:pStyle w:val="Heading3"/>
      </w:pPr>
      <w:r>
        <w:t>Visual Description</w:t>
      </w:r>
    </w:p>
    <w:p>
      <w:r>
        <w:t>A side-by-side comparison of a colorful 3D scene and its corresponding grayscale depth map.</w:t>
      </w:r>
    </w:p>
    <w:p>
      <w:pPr>
        <w:pStyle w:val="Heading2"/>
      </w:pPr>
      <w:r>
        <w:t>silhouette</w:t>
      </w:r>
    </w:p>
    <w:p>
      <w:pPr>
        <w:pStyle w:val="Heading3"/>
      </w:pPr>
      <w:r>
        <w:t>Definition</w:t>
      </w:r>
    </w:p>
    <w:p>
      <w:r>
        <w:t>The outline or general shape of an object, often depicted in a solid color against a contrasting background.</w:t>
      </w:r>
    </w:p>
    <w:p>
      <w:pPr>
        <w:pStyle w:val="Heading3"/>
      </w:pPr>
      <w:r>
        <w:t>Example</w:t>
      </w:r>
    </w:p>
    <w:p>
      <w:r>
        <w:t>The silhouette of a tree is visible against the sunset sky.</w:t>
      </w:r>
    </w:p>
    <w:p>
      <w:pPr>
        <w:pStyle w:val="Heading3"/>
      </w:pPr>
      <w:r>
        <w:t>Visual Description</w:t>
      </w:r>
    </w:p>
    <w:p>
      <w:r>
        <w:t>An image showing a tree's silhouette against a vibrant sunset.</w:t>
      </w:r>
    </w:p>
    <w:p>
      <w:pPr>
        <w:pStyle w:val="Heading2"/>
      </w:pPr>
      <w:r>
        <w:t>point cloud</w:t>
      </w:r>
    </w:p>
    <w:p>
      <w:pPr>
        <w:pStyle w:val="Heading3"/>
      </w:pPr>
      <w:r>
        <w:t>Definition</w:t>
      </w:r>
    </w:p>
    <w:p>
      <w:r>
        <w:t>A collection of data points in a 3D coordinate system, representing the external surface of an object.</w:t>
      </w:r>
    </w:p>
    <w:p>
      <w:pPr>
        <w:pStyle w:val="Heading3"/>
      </w:pPr>
      <w:r>
        <w:t>Example</w:t>
      </w:r>
    </w:p>
    <w:p>
      <w:r>
        <w:t>Point clouds are used in 3D scanning to capture the shape of objects.</w:t>
      </w:r>
    </w:p>
    <w:p>
      <w:pPr>
        <w:pStyle w:val="Heading3"/>
      </w:pPr>
      <w:r>
        <w:t>Visual Description</w:t>
      </w:r>
    </w:p>
    <w:p>
      <w:r>
        <w:t>A visual representation of a point cloud showing numerous dots forming the shape of a car.</w:t>
      </w:r>
    </w:p>
    <w:p>
      <w:pPr>
        <w:pStyle w:val="Heading2"/>
      </w:pPr>
      <w:r>
        <w:t>mesh</w:t>
      </w:r>
    </w:p>
    <w:p>
      <w:pPr>
        <w:pStyle w:val="Heading3"/>
      </w:pPr>
      <w:r>
        <w:t>Definition</w:t>
      </w:r>
    </w:p>
    <w:p>
      <w:r>
        <w:t>A collection of vertices, edges, and faces that defines the shape of a 3D object in space.</w:t>
      </w:r>
    </w:p>
    <w:p>
      <w:pPr>
        <w:pStyle w:val="Heading3"/>
      </w:pPr>
      <w:r>
        <w:t>Example</w:t>
      </w:r>
    </w:p>
    <w:p>
      <w:r>
        <w:t>A 3D model of a character in a video game is created from a mesh structure.</w:t>
      </w:r>
    </w:p>
    <w:p>
      <w:pPr>
        <w:pStyle w:val="Heading3"/>
      </w:pPr>
      <w:r>
        <w:t>Visual Description</w:t>
      </w:r>
    </w:p>
    <w:p>
      <w:r>
        <w:t>An illustration of a wireframe mesh overlaid on a solid model of a character.</w:t>
      </w:r>
    </w:p>
    <w:p>
      <w:pPr>
        <w:pStyle w:val="Heading2"/>
      </w:pPr>
      <w:r>
        <w:t>connectivity</w:t>
      </w:r>
    </w:p>
    <w:p>
      <w:pPr>
        <w:pStyle w:val="Heading3"/>
      </w:pPr>
      <w:r>
        <w:t>Definition</w:t>
      </w:r>
    </w:p>
    <w:p>
      <w:r>
        <w:t>The relationship and arrangement of points, lines, or surfaces in a geometric structure.</w:t>
      </w:r>
    </w:p>
    <w:p>
      <w:pPr>
        <w:pStyle w:val="Heading3"/>
      </w:pPr>
      <w:r>
        <w:t>Example</w:t>
      </w:r>
    </w:p>
    <w:p>
      <w:r>
        <w:t>The connectivity of a mesh determines how its vertices are connected to form faces.</w:t>
      </w:r>
    </w:p>
    <w:p>
      <w:pPr>
        <w:pStyle w:val="Heading3"/>
      </w:pPr>
      <w:r>
        <w:t>Visual Description</w:t>
      </w:r>
    </w:p>
    <w:p>
      <w:r>
        <w:t>A diagram showing vertices and edges connected in a mesh structure.</w:t>
      </w:r>
    </w:p>
    <w:p>
      <w:pPr>
        <w:pStyle w:val="Heading2"/>
      </w:pPr>
      <w:r>
        <w:t>coordinate</w:t>
      </w:r>
    </w:p>
    <w:p>
      <w:pPr>
        <w:pStyle w:val="Heading3"/>
      </w:pPr>
      <w:r>
        <w:t>Definition</w:t>
      </w:r>
    </w:p>
    <w:p>
      <w:r>
        <w:t>A set of values that define a point's position in a specified space, often represented as (x, y, z) in 3D space.</w:t>
      </w:r>
    </w:p>
    <w:p>
      <w:pPr>
        <w:pStyle w:val="Heading3"/>
      </w:pPr>
      <w:r>
        <w:t>Example</w:t>
      </w:r>
    </w:p>
    <w:p>
      <w:r>
        <w:t>The coordinates (3, 5, 2) specify a location in a 3D modeling software.</w:t>
      </w:r>
    </w:p>
    <w:p>
      <w:pPr>
        <w:pStyle w:val="Heading3"/>
      </w:pPr>
      <w:r>
        <w:t>Visual Description</w:t>
      </w:r>
    </w:p>
    <w:p>
      <w:r>
        <w:t>A grid with labeled axes showing a point marked at its corresponding coordinate.</w:t>
      </w:r>
    </w:p>
    <w:p>
      <w:pPr>
        <w:pStyle w:val="Heading2"/>
      </w:pPr>
      <w:r>
        <w:t>texture</w:t>
      </w:r>
    </w:p>
    <w:p>
      <w:pPr>
        <w:pStyle w:val="Heading3"/>
      </w:pPr>
      <w:r>
        <w:t>Definition</w:t>
      </w:r>
    </w:p>
    <w:p>
      <w:r>
        <w:t>The surface quality or appearance of an object, often represented through patterns or colors applied to a 3D model.</w:t>
      </w:r>
    </w:p>
    <w:p>
      <w:pPr>
        <w:pStyle w:val="Heading3"/>
      </w:pPr>
      <w:r>
        <w:t>Example</w:t>
      </w:r>
    </w:p>
    <w:p>
      <w:r>
        <w:t>Applying a wood texture to a 3D model of a table enhances its realism.</w:t>
      </w:r>
    </w:p>
    <w:p>
      <w:pPr>
        <w:pStyle w:val="Heading3"/>
      </w:pPr>
      <w:r>
        <w:t>Visual Description</w:t>
      </w:r>
    </w:p>
    <w:p>
      <w:r>
        <w:t>An image showing a 3D model of a table with a realistic wood texture applied.</w:t>
      </w:r>
    </w:p>
    <w:p>
      <w:pPr>
        <w:pStyle w:val="Heading2"/>
      </w:pPr>
      <w:r>
        <w:t>abstraction</w:t>
      </w:r>
    </w:p>
    <w:p>
      <w:pPr>
        <w:pStyle w:val="Heading3"/>
      </w:pPr>
      <w:r>
        <w:t>Definition</w:t>
      </w:r>
    </w:p>
    <w:p>
      <w:r>
        <w:t>The process of simplifying complex concepts by focusing on essential characteristics while omitting details.</w:t>
      </w:r>
    </w:p>
    <w:p>
      <w:pPr>
        <w:pStyle w:val="Heading3"/>
      </w:pPr>
      <w:r>
        <w:t>Example</w:t>
      </w:r>
    </w:p>
    <w:p>
      <w:r>
        <w:t>A simplified diagram of a human heart is an abstraction used for educational purposes.</w:t>
      </w:r>
    </w:p>
    <w:p>
      <w:pPr>
        <w:pStyle w:val="Heading3"/>
      </w:pPr>
      <w:r>
        <w:t>Visual Description</w:t>
      </w:r>
    </w:p>
    <w:p>
      <w:r>
        <w:t>A diagram showing a basic outline of a heart with labeled parts, avoiding intricate details.</w:t>
      </w:r>
    </w:p>
    <w:p>
      <w:pPr>
        <w:pStyle w:val="Heading2"/>
      </w:pPr>
      <w:r>
        <w:t>data pipeline</w:t>
      </w:r>
    </w:p>
    <w:p>
      <w:pPr>
        <w:pStyle w:val="Heading3"/>
      </w:pPr>
      <w:r>
        <w:t>Definition</w:t>
      </w:r>
    </w:p>
    <w:p>
      <w:r>
        <w:t>A series of data processing steps that involve collecting, transforming, and analyzing data to extract useful insights.</w:t>
      </w:r>
    </w:p>
    <w:p>
      <w:pPr>
        <w:pStyle w:val="Heading3"/>
      </w:pPr>
      <w:r>
        <w:t>Example</w:t>
      </w:r>
    </w:p>
    <w:p>
      <w:r>
        <w:t>A data pipeline can automate the flow of information from sensors to a visualization dashboard.</w:t>
      </w:r>
    </w:p>
    <w:p>
      <w:pPr>
        <w:pStyle w:val="Heading3"/>
      </w:pPr>
      <w:r>
        <w:t>Visual Description</w:t>
      </w:r>
    </w:p>
    <w:p>
      <w:r>
        <w:t>A flowchart illustrating the steps of a data pipeline from data collection to analysis.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