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Module</w:t>
      </w:r>
    </w:p>
    <w:p>
      <w:r>
        <w:t>Building a Digital Understanding</w:t>
      </w:r>
    </w:p>
    <w:p>
      <w:pPr>
        <w:pStyle w:val="Heading1"/>
      </w:pPr>
      <w:r>
        <w:t>Preassessment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Was versteht man unter einem Punktwolkenmodell und welche Informationen enthält es im Vergleich zu einem Mesh?</w:t>
      </w:r>
    </w:p>
    <w:p>
      <w:pPr>
        <w:pStyle w:val="Heading4"/>
      </w:pPr>
      <w:r>
        <w:t>Answertype</w:t>
      </w:r>
    </w:p>
    <w:p>
      <w:r>
        <w:t>Text</w:t>
      </w:r>
    </w:p>
    <w:p>
      <w:pPr>
        <w:pStyle w:val="Heading4"/>
      </w:pPr>
      <w:r>
        <w:t>Objective</w:t>
      </w:r>
    </w:p>
    <w:p>
      <w:r>
        <w:t>lo_04_01</w:t>
      </w:r>
    </w:p>
    <w:p>
      <w:pPr>
        <w:pStyle w:val="Heading4"/>
      </w:pPr>
      <w:r>
        <w:t>Question</w:t>
      </w:r>
    </w:p>
    <w:p>
      <w:r>
        <w:t>Nennen Sie zwei Anwendungen, bei denen digitale Darstellungen verwendet werden. Geben Sie jeweils an, welche Art von digitaler Darstellung sinnvoll wäre.</w:t>
      </w:r>
    </w:p>
    <w:p>
      <w:pPr>
        <w:pStyle w:val="Heading4"/>
      </w:pPr>
      <w:r>
        <w:t>Answertype</w:t>
      </w:r>
    </w:p>
    <w:p>
      <w:r>
        <w:t>Text</w:t>
      </w:r>
    </w:p>
    <w:p>
      <w:pPr>
        <w:pStyle w:val="Heading4"/>
      </w:pPr>
      <w:r>
        <w:t>Objective</w:t>
      </w:r>
    </w:p>
    <w:p>
      <w:r>
        <w:t>lo_04_02</w:t>
      </w:r>
    </w:p>
    <w:p>
      <w:pPr>
        <w:pStyle w:val="Heading4"/>
      </w:pPr>
      <w:r>
        <w:t>Question</w:t>
      </w:r>
    </w:p>
    <w:p>
      <w:r>
        <w:t>Erklären Sie, wie ein Tiefenbild in eine Punktwolke umgewandelt werden kann und welche Informationen dabei verloren gehen könnten.</w:t>
      </w:r>
    </w:p>
    <w:p>
      <w:pPr>
        <w:pStyle w:val="Heading4"/>
      </w:pPr>
      <w:r>
        <w:t>Answertype</w:t>
      </w:r>
    </w:p>
    <w:p>
      <w:r>
        <w:t>Text</w:t>
      </w:r>
    </w:p>
    <w:p>
      <w:pPr>
        <w:pStyle w:val="Heading4"/>
      </w:pPr>
      <w:r>
        <w:t>Objective</w:t>
      </w:r>
    </w:p>
    <w:p>
      <w:r>
        <w:t>lo_04_03</w:t>
      </w:r>
    </w:p>
    <w:p>
      <w:pPr>
        <w:pStyle w:val="Heading1"/>
      </w:pPr>
      <w:r>
        <w:t>Formativeassessments</w:t>
      </w:r>
    </w:p>
    <w:p>
      <w:pPr>
        <w:pStyle w:val="Heading2"/>
      </w:pPr>
      <w:r>
        <w:t>Session1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Vergleichen Sie ein Foto mit einem Silhouettenbild. Welche zusätzlichen Informationen bietet das Foto?</w:t>
      </w:r>
    </w:p>
    <w:p>
      <w:pPr>
        <w:pStyle w:val="Heading5"/>
      </w:pPr>
      <w:r>
        <w:t>Answertype</w:t>
      </w:r>
    </w:p>
    <w:p>
      <w:r>
        <w:t>Text</w:t>
      </w:r>
    </w:p>
    <w:p>
      <w:pPr>
        <w:pStyle w:val="Heading5"/>
      </w:pPr>
      <w:r>
        <w:t>Objective</w:t>
      </w:r>
    </w:p>
    <w:p>
      <w:r>
        <w:t>lo_04_01</w:t>
      </w:r>
    </w:p>
    <w:p>
      <w:pPr>
        <w:pStyle w:val="Heading5"/>
      </w:pPr>
      <w:r>
        <w:t>Question</w:t>
      </w:r>
    </w:p>
    <w:p>
      <w:r>
        <w:t>Wählen Sie ein digitales Modell und erklären Sie, für welche Ingenieur- oder Computer-Vision-Aufgabe es am besten geeignet ist.</w:t>
      </w:r>
    </w:p>
    <w:p>
      <w:pPr>
        <w:pStyle w:val="Heading5"/>
      </w:pPr>
      <w:r>
        <w:t>Answertype</w:t>
      </w:r>
    </w:p>
    <w:p>
      <w:r>
        <w:t>Text</w:t>
      </w:r>
    </w:p>
    <w:p>
      <w:pPr>
        <w:pStyle w:val="Heading5"/>
      </w:pPr>
      <w:r>
        <w:t>Objective</w:t>
      </w:r>
    </w:p>
    <w:p>
      <w:r>
        <w:t>lo_04_02</w:t>
      </w:r>
    </w:p>
    <w:p>
      <w:pPr>
        <w:pStyle w:val="Heading2"/>
      </w:pPr>
      <w:r>
        <w:t>Session2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Beschreiben Sie den Prozess, wie ein Mesh aus einer Punktwolke erstellt wird und welche Daten dabei möglicherweise verloren gehen.</w:t>
      </w:r>
    </w:p>
    <w:p>
      <w:pPr>
        <w:pStyle w:val="Heading5"/>
      </w:pPr>
      <w:r>
        <w:t>Answertype</w:t>
      </w:r>
    </w:p>
    <w:p>
      <w:r>
        <w:t>Text</w:t>
      </w:r>
    </w:p>
    <w:p>
      <w:pPr>
        <w:pStyle w:val="Heading5"/>
      </w:pPr>
      <w:r>
        <w:t>Objective</w:t>
      </w:r>
    </w:p>
    <w:p>
      <w:r>
        <w:t>lo_04_03</w:t>
      </w:r>
    </w:p>
    <w:p>
      <w:pPr>
        <w:pStyle w:val="Heading5"/>
      </w:pPr>
      <w:r>
        <w:t>Question</w:t>
      </w:r>
    </w:p>
    <w:p>
      <w:r>
        <w:t>Interpretieren Sie die Koordinaten und Verbindungselemente in einem gegebenen Punktwolkenbeispiel. Was bedeuten diese für die Darstellung?</w:t>
      </w:r>
    </w:p>
    <w:p>
      <w:pPr>
        <w:pStyle w:val="Heading5"/>
      </w:pPr>
      <w:r>
        <w:t>Answertype</w:t>
      </w:r>
    </w:p>
    <w:p>
      <w:r>
        <w:t>Text</w:t>
      </w:r>
    </w:p>
    <w:p>
      <w:pPr>
        <w:pStyle w:val="Heading5"/>
      </w:pPr>
      <w:r>
        <w:t>Objective</w:t>
      </w:r>
    </w:p>
    <w:p>
      <w:r>
        <w:t>lo_04_04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Analysieren Sie die Vor- und Nachteile von verschiedenen digitalen Darstellungen (z.B. Foto, Punktwolke, Mesh) für ein spezifisches Projekt. Welche Darstellung wäre am besten geeignet und warum?</w:t>
      </w:r>
    </w:p>
    <w:p>
      <w:pPr>
        <w:pStyle w:val="Heading4"/>
      </w:pPr>
      <w:r>
        <w:t>Answertype</w:t>
      </w:r>
    </w:p>
    <w:p>
      <w:r>
        <w:t>Text</w:t>
      </w:r>
    </w:p>
    <w:p>
      <w:pPr>
        <w:pStyle w:val="Heading4"/>
      </w:pPr>
      <w:r>
        <w:t>Objective</w:t>
      </w:r>
    </w:p>
    <w:p>
      <w:r>
        <w:t>lo_04_01</w:t>
      </w:r>
    </w:p>
    <w:p>
      <w:pPr>
        <w:pStyle w:val="Heading4"/>
      </w:pPr>
      <w:r>
        <w:t>Question</w:t>
      </w:r>
    </w:p>
    <w:p>
      <w:r>
        <w:t>Erklären Sie, wie eine digitale Darstellung in eine andere umgewandelt werden kann und was für Informationen möglicherweise verloren gehen. Geben Sie Beispiele.</w:t>
      </w:r>
    </w:p>
    <w:p>
      <w:pPr>
        <w:pStyle w:val="Heading4"/>
      </w:pPr>
      <w:r>
        <w:t>Answertype</w:t>
      </w:r>
    </w:p>
    <w:p>
      <w:r>
        <w:t>Text</w:t>
      </w:r>
    </w:p>
    <w:p>
      <w:pPr>
        <w:pStyle w:val="Heading4"/>
      </w:pPr>
      <w:r>
        <w:t>Objective</w:t>
      </w:r>
    </w:p>
    <w:p>
      <w:r>
        <w:t>lo_04_03</w:t>
      </w:r>
    </w:p>
    <w:p>
      <w:pPr>
        <w:pStyle w:val="Heading4"/>
      </w:pPr>
      <w:r>
        <w:t>Question</w:t>
      </w:r>
    </w:p>
    <w:p>
      <w:r>
        <w:t>Bewerten Sie, ob eine bestimmte digitale Darstellung für eine angegebene Anwendung ausreichend ist. Begründen Sie Ihre Entscheidung.</w:t>
      </w:r>
    </w:p>
    <w:p>
      <w:pPr>
        <w:pStyle w:val="Heading4"/>
      </w:pPr>
      <w:r>
        <w:t>Answertype</w:t>
      </w:r>
    </w:p>
    <w:p>
      <w:r>
        <w:t>Text</w:t>
      </w:r>
    </w:p>
    <w:p>
      <w:pPr>
        <w:pStyle w:val="Heading4"/>
      </w:pPr>
      <w:r>
        <w:t>Objective</w:t>
      </w:r>
    </w:p>
    <w:p>
      <w:r>
        <w:t>lo_04_05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Inhaltliche Genauigkeit</w:t>
      </w:r>
    </w:p>
    <w:p>
      <w:pPr>
        <w:pStyle w:val="Heading4"/>
      </w:pPr>
      <w:r>
        <w:t>Description</w:t>
      </w:r>
    </w:p>
    <w:p>
      <w:r>
        <w:t>Die digitale Darstellung zeigt ein hohes Maß an Genauigkeit und Relevanz für die Aufgabe.</w:t>
      </w:r>
    </w:p>
    <w:p>
      <w:r>
        <w:t>Points: 4</w:t>
      </w:r>
    </w:p>
    <w:p>
      <w:pPr>
        <w:pStyle w:val="Heading4"/>
      </w:pPr>
      <w:r>
        <w:t>Category</w:t>
      </w:r>
    </w:p>
    <w:p>
      <w:r>
        <w:t>Analytische Fähigkeiten</w:t>
      </w:r>
    </w:p>
    <w:p>
      <w:pPr>
        <w:pStyle w:val="Heading4"/>
      </w:pPr>
      <w:r>
        <w:t>Description</w:t>
      </w:r>
    </w:p>
    <w:p>
      <w:r>
        <w:t>Die Analyse der verschiedenen Darstellungen ist tiefgründig und gut begründet.</w:t>
      </w:r>
    </w:p>
    <w:p>
      <w:r>
        <w:t>Points: 4</w:t>
      </w:r>
    </w:p>
    <w:p>
      <w:pPr>
        <w:pStyle w:val="Heading4"/>
      </w:pPr>
      <w:r>
        <w:t>Category</w:t>
      </w:r>
    </w:p>
    <w:p>
      <w:r>
        <w:t>Kreativität</w:t>
      </w:r>
    </w:p>
    <w:p>
      <w:pPr>
        <w:pStyle w:val="Heading4"/>
      </w:pPr>
      <w:r>
        <w:t>Description</w:t>
      </w:r>
    </w:p>
    <w:p>
      <w:r>
        <w:t>Die Verwendung der digitalen Darstellung zeigt innovative Ansätze zur Problemlösung.</w:t>
      </w:r>
    </w:p>
    <w:p>
      <w:r>
        <w:t>Points: 4</w:t>
      </w:r>
    </w:p>
    <w:p>
      <w:pPr>
        <w:pStyle w:val="Heading4"/>
      </w:pPr>
      <w:r>
        <w:t>Category</w:t>
      </w:r>
    </w:p>
    <w:p>
      <w:r>
        <w:t>Präsentation</w:t>
      </w:r>
    </w:p>
    <w:p>
      <w:pPr>
        <w:pStyle w:val="Heading4"/>
      </w:pPr>
      <w:r>
        <w:t>Description</w:t>
      </w:r>
    </w:p>
    <w:p>
      <w:r>
        <w:t>Die Präsentation der Ergebnisse ist klar, strukturiert und ansprechend.</w:t>
      </w:r>
    </w:p>
    <w:p>
      <w:r>
        <w:t>Points: 4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