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representation</w:t>
      </w:r>
    </w:p>
    <w:p>
      <w:pPr>
        <w:pStyle w:val="Heading3"/>
      </w:pPr>
      <w:r>
        <w:t>Definition</w:t>
      </w:r>
    </w:p>
    <w:p>
      <w:r>
        <w:t>Die Art und Weise, wie Informationen oder Konzepte visuell oder symbolisch dargestellt werden.</w:t>
      </w:r>
    </w:p>
    <w:p>
      <w:pPr>
        <w:pStyle w:val="Heading3"/>
      </w:pPr>
      <w:r>
        <w:t>Example</w:t>
      </w:r>
    </w:p>
    <w:p>
      <w:r>
        <w:t>Eine digitale Darstellung eines Gebäudes in einem 3D-Modell.</w:t>
      </w:r>
    </w:p>
    <w:p>
      <w:pPr>
        <w:pStyle w:val="Heading3"/>
      </w:pPr>
      <w:r>
        <w:t>Visual Description</w:t>
      </w:r>
    </w:p>
    <w:p>
      <w:r>
        <w:t>Ein 3D-Modell eines Gebäudes, das aus verschiedenen geometrischen Formen besteht.</w:t>
      </w:r>
    </w:p>
    <w:p>
      <w:pPr>
        <w:pStyle w:val="Heading2"/>
      </w:pPr>
      <w:r>
        <w:t>depth map</w:t>
      </w:r>
    </w:p>
    <w:p>
      <w:pPr>
        <w:pStyle w:val="Heading3"/>
      </w:pPr>
      <w:r>
        <w:t>Definition</w:t>
      </w:r>
    </w:p>
    <w:p>
      <w:r>
        <w:t>Eine bildliche Darstellung, die die Distanz von Objekten zu einem bestimmten Punkt in einem Bild zeigt.</w:t>
      </w:r>
    </w:p>
    <w:p>
      <w:pPr>
        <w:pStyle w:val="Heading3"/>
      </w:pPr>
      <w:r>
        <w:t>Example</w:t>
      </w:r>
    </w:p>
    <w:p>
      <w:r>
        <w:t>Eine Tiefenkarte, die die Entfernung von einer Kamera zu verschiedenen Objekten in einer Szene darstellt.</w:t>
      </w:r>
    </w:p>
    <w:p>
      <w:pPr>
        <w:pStyle w:val="Heading3"/>
      </w:pPr>
      <w:r>
        <w:t>Visual Description</w:t>
      </w:r>
    </w:p>
    <w:p>
      <w:r>
        <w:t>Ein Bild, in dem verschiedene Graustufen verwendet werden, um die Entfernung darzustellen, wobei hellere Bereiche näher und dunklere Bereiche weiter entfernt sind.</w:t>
      </w:r>
    </w:p>
    <w:p>
      <w:pPr>
        <w:pStyle w:val="Heading2"/>
      </w:pPr>
      <w:r>
        <w:t>silhouette</w:t>
      </w:r>
    </w:p>
    <w:p>
      <w:pPr>
        <w:pStyle w:val="Heading3"/>
      </w:pPr>
      <w:r>
        <w:t>Definition</w:t>
      </w:r>
    </w:p>
    <w:p>
      <w:r>
        <w:t>Die äußere Form oder Kontur eines Objekts, oft dargestellt als einfarbige Fläche ohne Detail.</w:t>
      </w:r>
    </w:p>
    <w:p>
      <w:pPr>
        <w:pStyle w:val="Heading3"/>
      </w:pPr>
      <w:r>
        <w:t>Example</w:t>
      </w:r>
    </w:p>
    <w:p>
      <w:r>
        <w:t>Die Silhouette eines Baumes vor einem Sonnenuntergang.</w:t>
      </w:r>
    </w:p>
    <w:p>
      <w:pPr>
        <w:pStyle w:val="Heading3"/>
      </w:pPr>
      <w:r>
        <w:t>Visual Description</w:t>
      </w:r>
    </w:p>
    <w:p>
      <w:r>
        <w:t>Ein schwarzes Umrissbild eines Baumes, das gegen einen farbigen Hintergrund abgebildet ist.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Eine Sammlung von Datenpunkten im dreidimensionalen Raum, die die Form eines Objekts oder einer Szene repräsentieren.</w:t>
      </w:r>
    </w:p>
    <w:p>
      <w:pPr>
        <w:pStyle w:val="Heading3"/>
      </w:pPr>
      <w:r>
        <w:t>Example</w:t>
      </w:r>
    </w:p>
    <w:p>
      <w:r>
        <w:t>Eine Punktwolke, die aus einem LiDAR-Scan eines Geländes erzeugt wurde.</w:t>
      </w:r>
    </w:p>
    <w:p>
      <w:pPr>
        <w:pStyle w:val="Heading3"/>
      </w:pPr>
      <w:r>
        <w:t>Visual Description</w:t>
      </w:r>
    </w:p>
    <w:p>
      <w:r>
        <w:t>Ein 3D-Diagramm, das viele kleine Punkte zeigt, die die Form eines Geländes oder Objekts bilden.</w:t>
      </w:r>
    </w:p>
    <w:p>
      <w:pPr>
        <w:pStyle w:val="Heading2"/>
      </w:pPr>
      <w:r>
        <w:t>mesh</w:t>
      </w:r>
    </w:p>
    <w:p>
      <w:pPr>
        <w:pStyle w:val="Heading3"/>
      </w:pPr>
      <w:r>
        <w:t>Definition</w:t>
      </w:r>
    </w:p>
    <w:p>
      <w:r>
        <w:t>Eine Netzstruktur, die aus verbundenen Punkten, Kanten und Flächen besteht und häufig zur Darstellung komplexer 3D-Objekte verwendet wird.</w:t>
      </w:r>
    </w:p>
    <w:p>
      <w:pPr>
        <w:pStyle w:val="Heading3"/>
      </w:pPr>
      <w:r>
        <w:t>Example</w:t>
      </w:r>
    </w:p>
    <w:p>
      <w:r>
        <w:t>Ein Mesh eines menschlichen Gesichts, das in einer 3D-Modellierungssoftware erstellt wurde.</w:t>
      </w:r>
    </w:p>
    <w:p>
      <w:pPr>
        <w:pStyle w:val="Heading3"/>
      </w:pPr>
      <w:r>
        <w:t>Visual Description</w:t>
      </w:r>
    </w:p>
    <w:p>
      <w:r>
        <w:t>Eine Drahtgitterstruktur, die die Form eines Gesichts zeigt, wobei Knoten und Linien das Mesh bilden.</w:t>
      </w:r>
    </w:p>
    <w:p>
      <w:pPr>
        <w:pStyle w:val="Heading2"/>
      </w:pPr>
      <w:r>
        <w:t>connectivity</w:t>
      </w:r>
    </w:p>
    <w:p>
      <w:pPr>
        <w:pStyle w:val="Heading3"/>
      </w:pPr>
      <w:r>
        <w:t>Definition</w:t>
      </w:r>
    </w:p>
    <w:p>
      <w:r>
        <w:t>Die Beziehung und Verbindung zwischen verschiedenen Punkten oder Elementen in einem Netzwerk oder System.</w:t>
      </w:r>
    </w:p>
    <w:p>
      <w:pPr>
        <w:pStyle w:val="Heading3"/>
      </w:pPr>
      <w:r>
        <w:t>Example</w:t>
      </w:r>
    </w:p>
    <w:p>
      <w:r>
        <w:t>Die Konnektivität zwischen den Knoten eines Meshes, die die Struktur des Objekts definiert.</w:t>
      </w:r>
    </w:p>
    <w:p>
      <w:pPr>
        <w:pStyle w:val="Heading3"/>
      </w:pPr>
      <w:r>
        <w:t>Visual Description</w:t>
      </w:r>
    </w:p>
    <w:p>
      <w:r>
        <w:t>Ein Diagramm, das Knoten und deren Verbindungen zeigt, um ein Netzwerk oder ein Mesh darzustellen.</w:t>
      </w:r>
    </w:p>
    <w:p>
      <w:pPr>
        <w:pStyle w:val="Heading2"/>
      </w:pPr>
      <w:r>
        <w:t>coordinate</w:t>
      </w:r>
    </w:p>
    <w:p>
      <w:pPr>
        <w:pStyle w:val="Heading3"/>
      </w:pPr>
      <w:r>
        <w:t>Definition</w:t>
      </w:r>
    </w:p>
    <w:p>
      <w:r>
        <w:t>Ein Paar oder eine Gruppe von Zahlen, die die Position eines Punktes im Raum definieren.</w:t>
      </w:r>
    </w:p>
    <w:p>
      <w:pPr>
        <w:pStyle w:val="Heading3"/>
      </w:pPr>
      <w:r>
        <w:t>Example</w:t>
      </w:r>
    </w:p>
    <w:p>
      <w:r>
        <w:t>Die Koordinaten (x, y, z) eines Punktes in einem 3D-Raum.</w:t>
      </w:r>
    </w:p>
    <w:p>
      <w:pPr>
        <w:pStyle w:val="Heading3"/>
      </w:pPr>
      <w:r>
        <w:t>Visual Description</w:t>
      </w:r>
    </w:p>
    <w:p>
      <w:r>
        <w:t>Ein 3D-Koordinatensystem, das die Achsen x, y und z zeigt, mit einem Punkt, der an einer bestimmten Stelle markiert ist.</w:t>
      </w:r>
    </w:p>
    <w:p>
      <w:pPr>
        <w:pStyle w:val="Heading2"/>
      </w:pPr>
      <w:r>
        <w:t>texture</w:t>
      </w:r>
    </w:p>
    <w:p>
      <w:pPr>
        <w:pStyle w:val="Heading3"/>
      </w:pPr>
      <w:r>
        <w:t>Definition</w:t>
      </w:r>
    </w:p>
    <w:p>
      <w:r>
        <w:t>Die Oberflächenbeschaffenheit eines Objekts, die visuelle Details wie Farbe, Muster und Materialeigenschaften umfasst.</w:t>
      </w:r>
    </w:p>
    <w:p>
      <w:pPr>
        <w:pStyle w:val="Heading3"/>
      </w:pPr>
      <w:r>
        <w:t>Example</w:t>
      </w:r>
    </w:p>
    <w:p>
      <w:r>
        <w:t>Die Textur eines Holzbretts in einem 3D-Modell.</w:t>
      </w:r>
    </w:p>
    <w:p>
      <w:pPr>
        <w:pStyle w:val="Heading3"/>
      </w:pPr>
      <w:r>
        <w:t>Visual Description</w:t>
      </w:r>
    </w:p>
    <w:p>
      <w:r>
        <w:t>Ein 3D-Objekt, das die Oberfläche eines Holzbretts zeigt, mit sichtbaren Maserungen und Farbnuancen.</w:t>
      </w:r>
    </w:p>
    <w:p>
      <w:pPr>
        <w:pStyle w:val="Heading2"/>
      </w:pPr>
      <w:r>
        <w:t>abstraction</w:t>
      </w:r>
    </w:p>
    <w:p>
      <w:pPr>
        <w:pStyle w:val="Heading3"/>
      </w:pPr>
      <w:r>
        <w:t>Definition</w:t>
      </w:r>
    </w:p>
    <w:p>
      <w:r>
        <w:t>Der Prozess, bei dem komplexe Informationen vereinfacht und auf grundlegende Merkmale reduziert werden.</w:t>
      </w:r>
    </w:p>
    <w:p>
      <w:pPr>
        <w:pStyle w:val="Heading3"/>
      </w:pPr>
      <w:r>
        <w:t>Example</w:t>
      </w:r>
    </w:p>
    <w:p>
      <w:r>
        <w:t>Eine abstrakte Darstellung eines Stadtplans, die nur die wichtigsten Straßen und Plätze zeigt.</w:t>
      </w:r>
    </w:p>
    <w:p>
      <w:pPr>
        <w:pStyle w:val="Heading3"/>
      </w:pPr>
      <w:r>
        <w:t>Visual Description</w:t>
      </w:r>
    </w:p>
    <w:p>
      <w:r>
        <w:t>Ein vereinfachtes Diagramm einer Stadt, das nur die Hauptstraßen und Punkte ohne Details darstellt.</w:t>
      </w:r>
    </w:p>
    <w:p>
      <w:pPr>
        <w:pStyle w:val="Heading2"/>
      </w:pPr>
      <w:r>
        <w:t>data pipeline</w:t>
      </w:r>
    </w:p>
    <w:p>
      <w:pPr>
        <w:pStyle w:val="Heading3"/>
      </w:pPr>
      <w:r>
        <w:t>Definition</w:t>
      </w:r>
    </w:p>
    <w:p>
      <w:r>
        <w:t>Ein strukturierter Prozess zur Sammlung, Verarbeitung und Analyse von Daten, um nützliche Informationen zu extrahieren.</w:t>
      </w:r>
    </w:p>
    <w:p>
      <w:pPr>
        <w:pStyle w:val="Heading3"/>
      </w:pPr>
      <w:r>
        <w:t>Example</w:t>
      </w:r>
    </w:p>
    <w:p>
      <w:r>
        <w:t>Eine Datenpipeline, die Rohdaten aus Sensoren sammelt und diese zur Erstellung eines digitalen Zwillings verarbeitet.</w:t>
      </w:r>
    </w:p>
    <w:p>
      <w:pPr>
        <w:pStyle w:val="Heading3"/>
      </w:pPr>
      <w:r>
        <w:t>Visual Description</w:t>
      </w:r>
    </w:p>
    <w:p>
      <w:r>
        <w:t>Ein Flussdiagramm, das die Schritte von der Datensammlung bis zur Analyse in einer Pipeline darstellt.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