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1: Introduction to 3D Scanning</w:t>
      </w:r>
    </w:p>
    <w:p>
      <w:pPr>
        <w:pStyle w:val="Heading5"/>
      </w:pPr>
      <w:r>
        <w:t>Description</w:t>
      </w:r>
    </w:p>
    <w:p>
      <w:r>
        <w:t>States that 3D scanning uses X-rays to capture object dimensions.</w:t>
      </w:r>
    </w:p>
    <w:p>
      <w:pPr>
        <w:pStyle w:val="Heading5"/>
      </w:pPr>
      <w:r>
        <w:t>Status</w:t>
      </w:r>
    </w:p>
    <w:p>
      <w:r>
        <w:t>inaccurate</w:t>
      </w:r>
    </w:p>
    <w:p>
      <w:pPr>
        <w:pStyle w:val="Heading5"/>
      </w:pPr>
      <w:r>
        <w:t>Correction</w:t>
      </w:r>
    </w:p>
    <w:p>
      <w:r>
        <w:t>3D scanning typically uses laser or structured light methods, not X-rays.</w:t>
      </w:r>
    </w:p>
    <w:p>
      <w:pPr>
        <w:pStyle w:val="Heading5"/>
      </w:pPr>
      <w:r>
        <w:t>Artifact</w:t>
      </w:r>
    </w:p>
    <w:p>
      <w:r>
        <w:t>Lesson 2: Types of 3D Scanners</w:t>
      </w:r>
    </w:p>
    <w:p>
      <w:pPr>
        <w:pStyle w:val="Heading5"/>
      </w:pPr>
      <w:r>
        <w:t>Description</w:t>
      </w:r>
    </w:p>
    <w:p>
      <w:r>
        <w:t>Mentions that 3D scanners can only capture static objects.</w:t>
      </w:r>
    </w:p>
    <w:p>
      <w:pPr>
        <w:pStyle w:val="Heading5"/>
      </w:pPr>
      <w:r>
        <w:t>Status</w:t>
      </w:r>
    </w:p>
    <w:p>
      <w:r>
        <w:t>inaccurate</w:t>
      </w:r>
    </w:p>
    <w:p>
      <w:pPr>
        <w:pStyle w:val="Heading5"/>
      </w:pPr>
      <w:r>
        <w:t>Correction</w:t>
      </w:r>
    </w:p>
    <w:p>
      <w:r>
        <w:t>Some 3D scanners can capture moving objects using advanced techniques.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Artifact</w:t>
      </w:r>
    </w:p>
    <w:p>
      <w:r>
        <w:t>Lesson 3: Applications of 3D Scanning</w:t>
      </w:r>
    </w:p>
    <w:p>
      <w:pPr>
        <w:pStyle w:val="Heading5"/>
      </w:pPr>
      <w:r>
        <w:t>Description</w:t>
      </w:r>
    </w:p>
    <w:p>
      <w:r>
        <w:t>Engaging examples of real-world applications such as medical imaging and cultural heritage.</w:t>
      </w:r>
    </w:p>
    <w:p>
      <w:pPr>
        <w:pStyle w:val="Heading3"/>
      </w:pPr>
      <w:r>
        <w:t>Weaknesses</w:t>
      </w:r>
    </w:p>
    <w:p>
      <w:pPr>
        <w:pStyle w:val="Heading5"/>
      </w:pPr>
      <w:r>
        <w:t>Artifact</w:t>
      </w:r>
    </w:p>
    <w:p>
      <w:r>
        <w:t>Lesson 1: Introduction to 3D Scanning</w:t>
      </w:r>
    </w:p>
    <w:p>
      <w:pPr>
        <w:pStyle w:val="Heading5"/>
      </w:pPr>
      <w:r>
        <w:t>Description</w:t>
      </w:r>
    </w:p>
    <w:p>
      <w:r>
        <w:t>Lacks interactive elements to engage students in learning about 3D scanning technology.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1: Introduction to 3D Scanning</w:t>
      </w:r>
    </w:p>
    <w:p>
      <w:pPr>
        <w:pStyle w:val="Heading5"/>
      </w:pPr>
      <w:r>
        <w:t>Description</w:t>
      </w:r>
    </w:p>
    <w:p>
      <w:r>
        <w:t>Defines 3D scanning as a process that uses electromagnetic waves.</w:t>
      </w:r>
    </w:p>
    <w:p>
      <w:pPr>
        <w:pStyle w:val="Heading5"/>
      </w:pPr>
      <w:r>
        <w:t>Status</w:t>
      </w:r>
    </w:p>
    <w:p>
      <w:r>
        <w:t>inconsistent</w:t>
      </w:r>
    </w:p>
    <w:p>
      <w:pPr>
        <w:pStyle w:val="Heading5"/>
      </w:pPr>
      <w:r>
        <w:t>Reference</w:t>
      </w:r>
    </w:p>
    <w:p>
      <w:r>
        <w:t>Lesson 2 defines it correctly as using lasers or structured light.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2: Types of 3D Scanners</w:t>
      </w:r>
    </w:p>
    <w:p>
      <w:pPr>
        <w:pStyle w:val="Heading5"/>
      </w:pPr>
      <w:r>
        <w:t>Description</w:t>
      </w:r>
    </w:p>
    <w:p>
      <w:r>
        <w:t>Uses the term '3D digitization' interchangeably with '3D scanning'.</w:t>
      </w:r>
    </w:p>
    <w:p>
      <w:pPr>
        <w:pStyle w:val="Heading5"/>
      </w:pPr>
      <w:r>
        <w:t>Status</w:t>
      </w:r>
    </w:p>
    <w:p>
      <w:r>
        <w:t>inconsistent</w:t>
      </w:r>
    </w:p>
    <w:p>
      <w:pPr>
        <w:pStyle w:val="Heading5"/>
      </w:pPr>
      <w:r>
        <w:t>Correction</w:t>
      </w:r>
    </w:p>
    <w:p>
      <w:r>
        <w:t>'3D digitization' is a broader term that includes various methods beyond just scanning.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