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binary</w:t>
      </w:r>
    </w:p>
    <w:p>
      <w:pPr>
        <w:pStyle w:val="Heading3"/>
      </w:pPr>
      <w:r>
        <w:t>Definition</w:t>
      </w:r>
    </w:p>
    <w:p>
      <w:r>
        <w:t>A numeral system that uses only two digits, 0 and 1, to represent values.</w:t>
      </w:r>
    </w:p>
    <w:p>
      <w:pPr>
        <w:pStyle w:val="Heading3"/>
      </w:pPr>
      <w:r>
        <w:t>Example</w:t>
      </w:r>
    </w:p>
    <w:p>
      <w:r>
        <w:t>The binary representation of the decimal number 5 is 101.</w:t>
      </w:r>
    </w:p>
    <w:p>
      <w:pPr>
        <w:pStyle w:val="Heading3"/>
      </w:pPr>
      <w:r>
        <w:t>Visualdescription</w:t>
      </w:r>
    </w:p>
    <w:p>
      <w:r>
        <w:t>A simple diagram showing the binary numbers 0, 1, 10, 11, 100, and 101 in a sequence.</w:t>
      </w:r>
    </w:p>
    <w:p>
      <w:pPr>
        <w:pStyle w:val="Heading2"/>
      </w:pPr>
      <w:r>
        <w:t>bit</w:t>
      </w:r>
    </w:p>
    <w:p>
      <w:pPr>
        <w:pStyle w:val="Heading3"/>
      </w:pPr>
      <w:r>
        <w:t>Definition</w:t>
      </w:r>
    </w:p>
    <w:p>
      <w:r>
        <w:t>The smallest unit of data in a computer, represented as either a 0 or a 1.</w:t>
      </w:r>
    </w:p>
    <w:p>
      <w:pPr>
        <w:pStyle w:val="Heading3"/>
      </w:pPr>
      <w:r>
        <w:t>Example</w:t>
      </w:r>
    </w:p>
    <w:p>
      <w:r>
        <w:t>A single bit can be used to represent a binary state, such as true or false.</w:t>
      </w:r>
    </w:p>
    <w:p>
      <w:pPr>
        <w:pStyle w:val="Heading3"/>
      </w:pPr>
      <w:r>
        <w:t>Visualdescription</w:t>
      </w:r>
    </w:p>
    <w:p>
      <w:r>
        <w:t>An image of a single light switch in two positions: off (0) and on (1).</w:t>
      </w:r>
    </w:p>
    <w:p>
      <w:pPr>
        <w:pStyle w:val="Heading2"/>
      </w:pPr>
      <w:r>
        <w:t>Gray code</w:t>
      </w:r>
    </w:p>
    <w:p>
      <w:pPr>
        <w:pStyle w:val="Heading3"/>
      </w:pPr>
      <w:r>
        <w:t>Definition</w:t>
      </w:r>
    </w:p>
    <w:p>
      <w:r>
        <w:t>A binary numeral system where two successive values differ in only one bit.</w:t>
      </w:r>
    </w:p>
    <w:p>
      <w:pPr>
        <w:pStyle w:val="Heading3"/>
      </w:pPr>
      <w:r>
        <w:t>Example</w:t>
      </w:r>
    </w:p>
    <w:p>
      <w:r>
        <w:t>In Gray code, the decimal numbers 0 to 3 are represented as 00, 01, 11, 10.</w:t>
      </w:r>
    </w:p>
    <w:p>
      <w:pPr>
        <w:pStyle w:val="Heading3"/>
      </w:pPr>
      <w:r>
        <w:t>Visualdescription</w:t>
      </w:r>
    </w:p>
    <w:p>
      <w:r>
        <w:t>A table showing the conversion of decimal numbers 0 to 3 into their corresponding Gray code representations.</w:t>
      </w:r>
    </w:p>
    <w:p>
      <w:pPr>
        <w:pStyle w:val="Heading2"/>
      </w:pPr>
      <w:r>
        <w:t>structured light</w:t>
      </w:r>
    </w:p>
    <w:p>
      <w:pPr>
        <w:pStyle w:val="Heading3"/>
      </w:pPr>
      <w:r>
        <w:t>Definition</w:t>
      </w:r>
    </w:p>
    <w:p>
      <w:r>
        <w:t>A technique in which a known pattern of light is projected onto a scene to capture 3D information.</w:t>
      </w:r>
    </w:p>
    <w:p>
      <w:pPr>
        <w:pStyle w:val="Heading3"/>
      </w:pPr>
      <w:r>
        <w:t>Example</w:t>
      </w:r>
    </w:p>
    <w:p>
      <w:r>
        <w:t>Structured light is used in 3D scanning to create detailed models of objects.</w:t>
      </w:r>
    </w:p>
    <w:p>
      <w:pPr>
        <w:pStyle w:val="Heading3"/>
      </w:pPr>
      <w:r>
        <w:t>Visualdescription</w:t>
      </w:r>
    </w:p>
    <w:p>
      <w:r>
        <w:t>An illustration of a projector casting a grid pattern onto an object, with a camera capturing the deformation of the pattern.</w:t>
      </w:r>
    </w:p>
    <w:p>
      <w:pPr>
        <w:pStyle w:val="Heading2"/>
      </w:pPr>
      <w:r>
        <w:t>projection pattern</w:t>
      </w:r>
    </w:p>
    <w:p>
      <w:pPr>
        <w:pStyle w:val="Heading3"/>
      </w:pPr>
      <w:r>
        <w:t>Definition</w:t>
      </w:r>
    </w:p>
    <w:p>
      <w:r>
        <w:t>A specific arrangement of light used in structured light systems to encode surface information.</w:t>
      </w:r>
    </w:p>
    <w:p>
      <w:pPr>
        <w:pStyle w:val="Heading3"/>
      </w:pPr>
      <w:r>
        <w:t>Example</w:t>
      </w:r>
    </w:p>
    <w:p>
      <w:r>
        <w:t>A checkerboard pattern projected onto a surface can help in depth measurement.</w:t>
      </w:r>
    </w:p>
    <w:p>
      <w:pPr>
        <w:pStyle w:val="Heading3"/>
      </w:pPr>
      <w:r>
        <w:t>Visualdescription</w:t>
      </w:r>
    </w:p>
    <w:p>
      <w:r>
        <w:t>A visual of a checkerboard pattern being projected onto a 3D object.</w:t>
      </w:r>
    </w:p>
    <w:p>
      <w:pPr>
        <w:pStyle w:val="Heading2"/>
      </w:pPr>
      <w:r>
        <w:t>code word</w:t>
      </w:r>
    </w:p>
    <w:p>
      <w:pPr>
        <w:pStyle w:val="Heading3"/>
      </w:pPr>
      <w:r>
        <w:t>Definition</w:t>
      </w:r>
    </w:p>
    <w:p>
      <w:r>
        <w:t>A specific binary sequence used to represent information in coding systems.</w:t>
      </w:r>
    </w:p>
    <w:p>
      <w:pPr>
        <w:pStyle w:val="Heading3"/>
      </w:pPr>
      <w:r>
        <w:t>Example</w:t>
      </w:r>
    </w:p>
    <w:p>
      <w:r>
        <w:t>In error correction, a code word might be '1101' to represent a particular data point.</w:t>
      </w:r>
    </w:p>
    <w:p>
      <w:pPr>
        <w:pStyle w:val="Heading3"/>
      </w:pPr>
      <w:r>
        <w:t>Visualdescription</w:t>
      </w:r>
    </w:p>
    <w:p>
      <w:r>
        <w:t>A graphic displaying a series of binary code words, highlighting one in a different color.</w:t>
      </w:r>
    </w:p>
    <w:p>
      <w:pPr>
        <w:pStyle w:val="Heading2"/>
      </w:pPr>
      <w:r>
        <w:t>decoding</w:t>
      </w:r>
    </w:p>
    <w:p>
      <w:pPr>
        <w:pStyle w:val="Heading3"/>
      </w:pPr>
      <w:r>
        <w:t>Definition</w:t>
      </w:r>
    </w:p>
    <w:p>
      <w:r>
        <w:t>The process of converting encoded data back into its original form.</w:t>
      </w:r>
    </w:p>
    <w:p>
      <w:pPr>
        <w:pStyle w:val="Heading3"/>
      </w:pPr>
      <w:r>
        <w:t>Example</w:t>
      </w:r>
    </w:p>
    <w:p>
      <w:r>
        <w:t>Decoding a binary sequence allows the retrieval of the original message.</w:t>
      </w:r>
    </w:p>
    <w:p>
      <w:pPr>
        <w:pStyle w:val="Heading3"/>
      </w:pPr>
      <w:r>
        <w:t>Visualdescription</w:t>
      </w:r>
    </w:p>
    <w:p>
      <w:r>
        <w:t>An image showing the transformation of a binary sequence into readable text.</w:t>
      </w:r>
    </w:p>
    <w:p>
      <w:pPr>
        <w:pStyle w:val="Heading2"/>
      </w:pPr>
      <w:r>
        <w:t>correspondence</w:t>
      </w:r>
    </w:p>
    <w:p>
      <w:pPr>
        <w:pStyle w:val="Heading3"/>
      </w:pPr>
      <w:r>
        <w:t>Definition</w:t>
      </w:r>
    </w:p>
    <w:p>
      <w:r>
        <w:t>The relationship between different data points or values in a structured system.</w:t>
      </w:r>
    </w:p>
    <w:p>
      <w:pPr>
        <w:pStyle w:val="Heading3"/>
      </w:pPr>
      <w:r>
        <w:t>Example</w:t>
      </w:r>
    </w:p>
    <w:p>
      <w:r>
        <w:t>There is a correspondence between the projected pattern and the depth of the surface it hits.</w:t>
      </w:r>
    </w:p>
    <w:p>
      <w:pPr>
        <w:pStyle w:val="Heading3"/>
      </w:pPr>
      <w:r>
        <w:t>Visualdescription</w:t>
      </w:r>
    </w:p>
    <w:p>
      <w:r>
        <w:t>A diagram illustrating how a point on an object corresponds to a point in the projected light pattern.</w:t>
      </w:r>
    </w:p>
    <w:p>
      <w:pPr>
        <w:pStyle w:val="Heading2"/>
      </w:pPr>
      <w:r>
        <w:t>transition error</w:t>
      </w:r>
    </w:p>
    <w:p>
      <w:pPr>
        <w:pStyle w:val="Heading3"/>
      </w:pPr>
      <w:r>
        <w:t>Definition</w:t>
      </w:r>
    </w:p>
    <w:p>
      <w:r>
        <w:t>An error that occurs when a system misinterprets a change in state between two values.</w:t>
      </w:r>
    </w:p>
    <w:p>
      <w:pPr>
        <w:pStyle w:val="Heading3"/>
      </w:pPr>
      <w:r>
        <w:t>Example</w:t>
      </w:r>
    </w:p>
    <w:p>
      <w:r>
        <w:t>In digital signals, a transition error might occur if a signal fails to register a change from 0 to 1.</w:t>
      </w:r>
    </w:p>
    <w:p>
      <w:pPr>
        <w:pStyle w:val="Heading3"/>
      </w:pPr>
      <w:r>
        <w:t>Visualdescription</w:t>
      </w:r>
    </w:p>
    <w:p>
      <w:r>
        <w:t>A graph showing a digital signal with a highlighted area representing a transition error.</w:t>
      </w:r>
    </w:p>
    <w:p>
      <w:pPr>
        <w:pStyle w:val="Heading2"/>
      </w:pPr>
      <w:r>
        <w:t>contrast</w:t>
      </w:r>
    </w:p>
    <w:p>
      <w:pPr>
        <w:pStyle w:val="Heading3"/>
      </w:pPr>
      <w:r>
        <w:t>Definition</w:t>
      </w:r>
    </w:p>
    <w:p>
      <w:r>
        <w:t>The difference in luminance or color that makes an object distinguishable from its background.</w:t>
      </w:r>
    </w:p>
    <w:p>
      <w:pPr>
        <w:pStyle w:val="Heading3"/>
      </w:pPr>
      <w:r>
        <w:t>Example</w:t>
      </w:r>
    </w:p>
    <w:p>
      <w:r>
        <w:t>High contrast in an image helps to clearly identify edges and shapes.</w:t>
      </w:r>
    </w:p>
    <w:p>
      <w:pPr>
        <w:pStyle w:val="Heading3"/>
      </w:pPr>
      <w:r>
        <w:t>Visualdescription</w:t>
      </w:r>
    </w:p>
    <w:p>
      <w:r>
        <w:t>An image comparing a high-contrast scene with a low-contrast scene, emphasizing the differences.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