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Laser Triangulation Knowledge Check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is the purpose of using a laser plane in triangulation?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To measure temperature</w:t>
      </w:r>
    </w:p>
    <w:p>
      <w:pPr>
        <w:pStyle w:val="ListBullet"/>
      </w:pPr>
      <w:r>
        <w:t>To create a flat surface</w:t>
      </w:r>
    </w:p>
    <w:p>
      <w:pPr>
        <w:pStyle w:val="ListBullet"/>
      </w:pPr>
      <w:r>
        <w:t>To project a reference line for depth measurement</w:t>
      </w:r>
    </w:p>
    <w:p>
      <w:pPr>
        <w:pStyle w:val="ListBullet"/>
      </w:pPr>
      <w:r>
        <w:t>To illuminate objects for photography</w:t>
      </w:r>
    </w:p>
    <w:p>
      <w:pPr>
        <w:pStyle w:val="Heading4"/>
      </w:pPr>
      <w:r>
        <w:t>Correctanswer</w:t>
      </w:r>
    </w:p>
    <w:p>
      <w:r>
        <w:t>To project a reference line for depth measurement</w:t>
      </w:r>
    </w:p>
    <w:p>
      <w:pPr>
        <w:pStyle w:val="Heading4"/>
      </w:pPr>
      <w:r>
        <w:t>Question</w:t>
      </w:r>
    </w:p>
    <w:p>
      <w:r>
        <w:t>Define triangulation in the context of laser measurement.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Correctanswer</w:t>
      </w:r>
    </w:p>
    <w:p>
      <w:r>
        <w:t>Triangulation is a method of determining the position of a point by forming triangles to it from known points.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Understanding Laser Geometry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Describe the geometric relationship between a laser plane, camera ray, and surface intersection.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The laser plane projects a line onto a surface, and the camera ray captures this line's position, allowing us to determine the intersection point's depth.</w:t>
      </w:r>
    </w:p>
    <w:p>
      <w:r>
        <w:t>Session: 2</w:t>
      </w:r>
    </w:p>
    <w:p>
      <w:pPr>
        <w:pStyle w:val="Heading3"/>
      </w:pPr>
      <w:r>
        <w:t>Title</w:t>
      </w:r>
    </w:p>
    <w:p>
      <w:r>
        <w:t>Triangle Relationships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Explain how image displacement in the camera correlates with the depth of the surface using triangle relationships.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Image displacement is proportional to the depth of the surface; as the surface moves further away, the displacement increases, forming similar triangles.</w:t>
      </w:r>
    </w:p>
    <w:p>
      <w:r>
        <w:t>Session: 3</w:t>
      </w:r>
    </w:p>
    <w:p>
      <w:pPr>
        <w:pStyle w:val="Heading3"/>
      </w:pPr>
      <w:r>
        <w:t>Title</w:t>
      </w:r>
    </w:p>
    <w:p>
      <w:r>
        <w:t>Surface Effects on Laser Visibility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Investigate how surface angle, color, and reflectivity can affect the visibility of the laser line.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Surface angle can cause the laser line to scatter, color can absorb or reflect different wavelengths, and reflectivity can enhance or diminish the laser's visibility.</w:t>
      </w:r>
    </w:p>
    <w:p>
      <w:r>
        <w:t>Session: 4</w:t>
      </w:r>
    </w:p>
    <w:p>
      <w:pPr>
        <w:pStyle w:val="Heading3"/>
      </w:pPr>
      <w:r>
        <w:t>Title</w:t>
      </w:r>
    </w:p>
    <w:p>
      <w:r>
        <w:t>Calculating vs. Estimating Depth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Distinguish between calculated triangulation results and AI-estimated depth.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Calculated results are derived directly from geometric relationships, while AI-estimated depth is inferred based on patterns and data analysis.</w:t>
      </w:r>
    </w:p>
    <w:p>
      <w:r>
        <w:t>Session: 5</w:t>
      </w:r>
    </w:p>
    <w:p>
      <w:pPr>
        <w:pStyle w:val="Heading3"/>
      </w:pPr>
      <w:r>
        <w:t>Title</w:t>
      </w:r>
    </w:p>
    <w:p>
      <w:r>
        <w:t>Evaluating Measurement Quality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Evaluate a hypothetical laser scan's measurement quality and propose changes to improve it.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Measurement quality can be evaluated based on precision and accuracy; improvements could include adjusting the angle of incidence or using a more reflective surface.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Laser Triangulation Module 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Describe the overall process of laser triangulation, including the roles of geometry and technology.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Correctanswer</w:t>
      </w:r>
    </w:p>
    <w:p>
      <w:r>
        <w:t>Laser triangulation involves projecting a laser plane onto a surface, capturing the intersection with a camera, and using geometric relationships to calculate depth.</w:t>
      </w:r>
    </w:p>
    <w:p>
      <w:pPr>
        <w:pStyle w:val="Heading4"/>
      </w:pPr>
      <w:r>
        <w:t>Question</w:t>
      </w:r>
    </w:p>
    <w:p>
      <w:r>
        <w:t>Discuss how different factors (angle, color, reflectivity) influence the effectiveness of laser triangulation.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Correctanswer</w:t>
      </w:r>
    </w:p>
    <w:p>
      <w:r>
        <w:t>Factors like angle affect how the laser line is perceived, color can change absorption rates, and reflectivity impacts visibility, all influencing measurement outcomes.</w:t>
      </w:r>
    </w:p>
    <w:p>
      <w:pPr>
        <w:pStyle w:val="Heading4"/>
      </w:pPr>
      <w:r>
        <w:t>Question</w:t>
      </w:r>
    </w:p>
    <w:p>
      <w:r>
        <w:t>Analyze a provided laser scan and identify potential sources of error.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Correctanswer</w:t>
      </w:r>
    </w:p>
    <w:p>
      <w:r>
        <w:t>Potential sources of error could include surface irregularities, incorrect angle of incidence, or inadequate lighting conditions.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Geometry</w:t>
      </w:r>
    </w:p>
    <w:p>
      <w:pPr>
        <w:pStyle w:val="Heading4"/>
      </w:pPr>
      <w:r>
        <w:t>Description</w:t>
      </w:r>
    </w:p>
    <w:p>
      <w:r>
        <w:t>Demonstrates a clear understanding of laser plane, camera ray, and surface intersection geometry.</w:t>
      </w:r>
    </w:p>
    <w:p>
      <w:pPr>
        <w:pStyle w:val="Heading4"/>
      </w:pPr>
      <w:r>
        <w:t>Levels</w:t>
      </w:r>
    </w:p>
    <w:p>
      <w:pPr>
        <w:pStyle w:val="ListBullet"/>
      </w:pPr>
      <w:r>
        <w:t>Exemplary</w:t>
      </w:r>
    </w:p>
    <w:p>
      <w:pPr>
        <w:pStyle w:val="ListBullet"/>
      </w:pPr>
      <w:r>
        <w:t>Proficient</w:t>
      </w:r>
    </w:p>
    <w:p>
      <w:pPr>
        <w:pStyle w:val="ListBullet"/>
      </w:pPr>
      <w:r>
        <w:t>Needs Improvement</w:t>
      </w:r>
    </w:p>
    <w:p>
      <w:pPr>
        <w:pStyle w:val="Heading4"/>
      </w:pPr>
      <w:r>
        <w:t>Category</w:t>
      </w:r>
    </w:p>
    <w:p>
      <w:r>
        <w:t>Application of Triangle Relationships</w:t>
      </w:r>
    </w:p>
    <w:p>
      <w:pPr>
        <w:pStyle w:val="Heading4"/>
      </w:pPr>
      <w:r>
        <w:t>Description</w:t>
      </w:r>
    </w:p>
    <w:p>
      <w:r>
        <w:t>Effectively applies triangle relationships to explain image displacement and depth.</w:t>
      </w:r>
    </w:p>
    <w:p>
      <w:pPr>
        <w:pStyle w:val="Heading4"/>
      </w:pPr>
      <w:r>
        <w:t>Levels</w:t>
      </w:r>
    </w:p>
    <w:p>
      <w:pPr>
        <w:pStyle w:val="ListBullet"/>
      </w:pPr>
      <w:r>
        <w:t>Exemplary</w:t>
      </w:r>
    </w:p>
    <w:p>
      <w:pPr>
        <w:pStyle w:val="ListBullet"/>
      </w:pPr>
      <w:r>
        <w:t>Proficient</w:t>
      </w:r>
    </w:p>
    <w:p>
      <w:pPr>
        <w:pStyle w:val="ListBullet"/>
      </w:pPr>
      <w:r>
        <w:t>Needs Improvement</w:t>
      </w:r>
    </w:p>
    <w:p>
      <w:pPr>
        <w:pStyle w:val="Heading4"/>
      </w:pPr>
      <w:r>
        <w:t>Category</w:t>
      </w:r>
    </w:p>
    <w:p>
      <w:r>
        <w:t>Analysis of Surface Effects</w:t>
      </w:r>
    </w:p>
    <w:p>
      <w:pPr>
        <w:pStyle w:val="Heading4"/>
      </w:pPr>
      <w:r>
        <w:t>Description</w:t>
      </w:r>
    </w:p>
    <w:p>
      <w:r>
        <w:t>Thoroughly analyzes how various surface factors affect laser visibility.</w:t>
      </w:r>
    </w:p>
    <w:p>
      <w:pPr>
        <w:pStyle w:val="Heading4"/>
      </w:pPr>
      <w:r>
        <w:t>Levels</w:t>
      </w:r>
    </w:p>
    <w:p>
      <w:pPr>
        <w:pStyle w:val="ListBullet"/>
      </w:pPr>
      <w:r>
        <w:t>Exemplary</w:t>
      </w:r>
    </w:p>
    <w:p>
      <w:pPr>
        <w:pStyle w:val="ListBullet"/>
      </w:pPr>
      <w:r>
        <w:t>Proficient</w:t>
      </w:r>
    </w:p>
    <w:p>
      <w:pPr>
        <w:pStyle w:val="ListBullet"/>
      </w:pPr>
      <w:r>
        <w:t>Needs Improvement</w:t>
      </w:r>
    </w:p>
    <w:p>
      <w:pPr>
        <w:pStyle w:val="Heading4"/>
      </w:pPr>
      <w:r>
        <w:t>Category</w:t>
      </w:r>
    </w:p>
    <w:p>
      <w:r>
        <w:t>Distinction of Results</w:t>
      </w:r>
    </w:p>
    <w:p>
      <w:pPr>
        <w:pStyle w:val="Heading4"/>
      </w:pPr>
      <w:r>
        <w:t>Description</w:t>
      </w:r>
    </w:p>
    <w:p>
      <w:r>
        <w:t>Clearly distinguishes between calculated and AI-estimated results.</w:t>
      </w:r>
    </w:p>
    <w:p>
      <w:pPr>
        <w:pStyle w:val="Heading4"/>
      </w:pPr>
      <w:r>
        <w:t>Levels</w:t>
      </w:r>
    </w:p>
    <w:p>
      <w:pPr>
        <w:pStyle w:val="ListBullet"/>
      </w:pPr>
      <w:r>
        <w:t>Exemplary</w:t>
      </w:r>
    </w:p>
    <w:p>
      <w:pPr>
        <w:pStyle w:val="ListBullet"/>
      </w:pPr>
      <w:r>
        <w:t>Proficient</w:t>
      </w:r>
    </w:p>
    <w:p>
      <w:pPr>
        <w:pStyle w:val="ListBullet"/>
      </w:pPr>
      <w:r>
        <w:t>Needs Improvement</w:t>
      </w:r>
    </w:p>
    <w:p>
      <w:pPr>
        <w:pStyle w:val="Heading4"/>
      </w:pPr>
      <w:r>
        <w:t>Category</w:t>
      </w:r>
    </w:p>
    <w:p>
      <w:r>
        <w:t>Evaluation of Measurement Quality</w:t>
      </w:r>
    </w:p>
    <w:p>
      <w:pPr>
        <w:pStyle w:val="Heading4"/>
      </w:pPr>
      <w:r>
        <w:t>Description</w:t>
      </w:r>
    </w:p>
    <w:p>
      <w:r>
        <w:t>Critically evaluates measurement quality and proposes insightful improvements.</w:t>
      </w:r>
    </w:p>
    <w:p>
      <w:pPr>
        <w:pStyle w:val="Heading4"/>
      </w:pPr>
      <w:r>
        <w:t>Levels</w:t>
      </w:r>
    </w:p>
    <w:p>
      <w:pPr>
        <w:pStyle w:val="ListBullet"/>
      </w:pPr>
      <w:r>
        <w:t>Exemplary</w:t>
      </w:r>
    </w:p>
    <w:p>
      <w:pPr>
        <w:pStyle w:val="ListBullet"/>
      </w:pPr>
      <w:r>
        <w:t>Proficient</w:t>
      </w:r>
    </w:p>
    <w:p>
      <w:pPr>
        <w:pStyle w:val="ListBullet"/>
      </w:pPr>
      <w:r>
        <w:t>Needs Improvement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