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Designing a Laser-Based Object Detection System</w:t>
      </w:r>
    </w:p>
    <w:p>
      <w:r>
        <w:rPr>
          <w:color w:val="606060"/>
          <w:sz w:val="22"/>
        </w:rPr>
        <w:t>module_06 | Grade 8-12 | 5 days</w:t>
      </w:r>
    </w:p>
    <w:p/>
    <w:p>
      <w:pPr>
        <w:pStyle w:val="Heading1"/>
      </w:pPr>
      <w:r>
        <w:t>Problemstatement</w:t>
      </w:r>
    </w:p>
    <w:p>
      <w:r>
        <w:t>Your team has been tasked with designing a laser-based object detection system that can be used in a variety of environments, such as warehouses or outdoor settings. This system should be able to accurately measure the distance to various objects and identify their presence to enhance safety and efficiency in material handling.</w:t>
      </w:r>
    </w:p>
    <w:p>
      <w:pPr>
        <w:pStyle w:val="Heading1"/>
      </w:pPr>
      <w:r>
        <w:t>Constraints</w:t>
      </w:r>
    </w:p>
    <w:p>
      <w:pPr>
        <w:pStyle w:val="ListBullet"/>
      </w:pPr>
      <w:r>
        <w:t>The system must utilize laser triangulation principles for distance measurement.</w:t>
      </w:r>
    </w:p>
    <w:p>
      <w:pPr>
        <w:pStyle w:val="ListBullet"/>
      </w:pPr>
      <w:r>
        <w:t>The design must be portable and operable in both indoor and outdoor conditions.</w:t>
      </w:r>
    </w:p>
    <w:p>
      <w:pPr>
        <w:pStyle w:val="ListBullet"/>
      </w:pPr>
      <w:r>
        <w:t>The system should be able to detect objects of varying sizes (small boxes to large pallets).</w:t>
      </w:r>
    </w:p>
    <w:p>
      <w:pPr>
        <w:pStyle w:val="ListBullet"/>
      </w:pPr>
      <w:r>
        <w:t>Students must work within a budget of $100 for materials.</w:t>
      </w:r>
    </w:p>
    <w:p>
      <w:pPr>
        <w:pStyle w:val="ListBullet"/>
      </w:pPr>
      <w:r>
        <w:t>The final design should be completed within four weeks.</w:t>
      </w:r>
    </w:p>
    <w:p>
      <w:pPr>
        <w:pStyle w:val="Heading1"/>
      </w:pPr>
      <w:r>
        <w:t>Successcriteria</w:t>
      </w:r>
    </w:p>
    <w:p>
      <w:pPr>
        <w:pStyle w:val="ListBullet"/>
      </w:pPr>
      <w:r>
        <w:t>The system must accurately measure distances to objects within a tolerance of ±5 cm.</w:t>
      </w:r>
    </w:p>
    <w:p>
      <w:pPr>
        <w:pStyle w:val="ListBullet"/>
      </w:pPr>
      <w:r>
        <w:t>The object detection capability should function effectively at a range of at least 5 meters.</w:t>
      </w:r>
    </w:p>
    <w:p>
      <w:pPr>
        <w:pStyle w:val="ListBullet"/>
      </w:pPr>
      <w:r>
        <w:t>The team must present a detailed report that includes evidence of decision-making processes, including design iterations and testing results.</w:t>
      </w:r>
    </w:p>
    <w:p>
      <w:pPr>
        <w:pStyle w:val="ListBullet"/>
      </w:pPr>
      <w:r>
        <w:t>Demonstration of the prototype in a real-world scenario, showcasing its effectiveness.</w:t>
      </w:r>
    </w:p>
    <w:p>
      <w:pPr>
        <w:pStyle w:val="Heading1"/>
      </w:pPr>
      <w:r>
        <w:t>Reflectionquestions</w:t>
      </w:r>
    </w:p>
    <w:p>
      <w:pPr>
        <w:pStyle w:val="ListBullet"/>
      </w:pPr>
      <w:r>
        <w:t>What challenges did your team face during the design and testing phases, and how did you overcome them?</w:t>
      </w:r>
    </w:p>
    <w:p>
      <w:pPr>
        <w:pStyle w:val="ListBullet"/>
      </w:pPr>
      <w:r>
        <w:t>How did you ensure that your measurements were reliable and valid throughout the project?</w:t>
      </w:r>
    </w:p>
    <w:p>
      <w:pPr>
        <w:pStyle w:val="ListBullet"/>
      </w:pPr>
      <w:r>
        <w:t>In what ways did the constraints influence your design decisions?</w:t>
      </w:r>
    </w:p>
    <w:p>
      <w:pPr>
        <w:pStyle w:val="ListBullet"/>
      </w:pPr>
      <w:r>
        <w:t>How might your design be improved or adapted for different environments or use cases in the future?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