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Provide an overview of laser triangulation principles.</w:t>
      </w:r>
    </w:p>
    <w:p>
      <w:pPr>
        <w:pStyle w:val="Heading3"/>
      </w:pPr>
      <w:r>
        <w:t>Content Description</w:t>
      </w:r>
    </w:p>
    <w:p>
      <w:r>
        <w:t>An illustration showing the basic setup of a laser triangulation system, including the laser source, target object, camera, and the triangulation geometry.</w:t>
      </w:r>
    </w:p>
    <w:p>
      <w:pPr>
        <w:pStyle w:val="Heading3"/>
      </w:pPr>
      <w:r>
        <w:t>Technical Accuracy Notes</w:t>
      </w:r>
    </w:p>
    <w:p>
      <w:r>
        <w:t>Ensure the angles and distances in the triangulation setup are accurately represented to reflect the principles of geometry involved.</w:t>
      </w:r>
    </w:p>
    <w:p>
      <w:pPr>
        <w:pStyle w:val="Heading3"/>
      </w:pPr>
      <w:r>
        <w:t>Location</w:t>
      </w:r>
    </w:p>
    <w:p>
      <w:r>
        <w:t>Measurement Process</w:t>
      </w:r>
    </w:p>
    <w:p>
      <w:pPr>
        <w:pStyle w:val="Heading3"/>
      </w:pPr>
      <w:r>
        <w:t>Purpose</w:t>
      </w:r>
    </w:p>
    <w:p>
      <w:r>
        <w:t>Illustrate the step-by-step measurement process using laser triangulation.</w:t>
      </w:r>
    </w:p>
    <w:p>
      <w:pPr>
        <w:pStyle w:val="Heading3"/>
      </w:pPr>
      <w:r>
        <w:t>Content Description</w:t>
      </w:r>
    </w:p>
    <w:p>
      <w:r>
        <w:t>A flowchart depicting the sequence of operations, including laser emission, reflection from the target, camera capture, and data processing.</w:t>
      </w:r>
    </w:p>
    <w:p>
      <w:pPr>
        <w:pStyle w:val="Heading3"/>
      </w:pPr>
      <w:r>
        <w:t>Technical Accuracy Notes</w:t>
      </w:r>
    </w:p>
    <w:p>
      <w:r>
        <w:t>Highlight the distinction between measurement (the distance derived directly from the laser and camera) and calculation (the angle derived from the captured data).</w:t>
      </w:r>
    </w:p>
    <w:p>
      <w:pPr>
        <w:pStyle w:val="Heading3"/>
      </w:pPr>
      <w:r>
        <w:t>Location</w:t>
      </w:r>
    </w:p>
    <w:p>
      <w:r>
        <w:t>Applications of Laser Triangulation</w:t>
      </w:r>
    </w:p>
    <w:p>
      <w:pPr>
        <w:pStyle w:val="Heading3"/>
      </w:pPr>
      <w:r>
        <w:t>Purpose</w:t>
      </w:r>
    </w:p>
    <w:p>
      <w:r>
        <w:t>Showcase real-world applications of laser triangulation.</w:t>
      </w:r>
    </w:p>
    <w:p>
      <w:pPr>
        <w:pStyle w:val="Heading3"/>
      </w:pPr>
      <w:r>
        <w:t>Content Description</w:t>
      </w:r>
    </w:p>
    <w:p>
      <w:r>
        <w:t>A collage of images representing various applications such as industrial automation, robotics, and quality control, alongside brief descriptions.</w:t>
      </w:r>
    </w:p>
    <w:p>
      <w:pPr>
        <w:pStyle w:val="Heading3"/>
      </w:pPr>
      <w:r>
        <w:t>Technical Accuracy Notes</w:t>
      </w:r>
    </w:p>
    <w:p>
      <w:r>
        <w:t>Ensure that each application is accurately depicted and labeled to reflect its use of laser triangulation technology.</w:t>
      </w:r>
    </w:p>
    <w:p>
      <w:pPr>
        <w:pStyle w:val="Heading3"/>
      </w:pPr>
      <w:r>
        <w:t>Location</w:t>
      </w:r>
    </w:p>
    <w:p>
      <w:r>
        <w:t>Comparison with Other Techniques</w:t>
      </w:r>
    </w:p>
    <w:p>
      <w:pPr>
        <w:pStyle w:val="Heading3"/>
      </w:pPr>
      <w:r>
        <w:t>Purpose</w:t>
      </w:r>
    </w:p>
    <w:p>
      <w:r>
        <w:t>Compare laser triangulation with other distance measurement techniques.</w:t>
      </w:r>
    </w:p>
    <w:p>
      <w:pPr>
        <w:pStyle w:val="Heading3"/>
      </w:pPr>
      <w:r>
        <w:t>Content Description</w:t>
      </w:r>
    </w:p>
    <w:p>
      <w:r>
        <w:t>A comparative table or chart that outlines the pros and cons of laser triangulation versus other methods like time-of-flight and ultrasonic measurements.</w:t>
      </w:r>
    </w:p>
    <w:p>
      <w:pPr>
        <w:pStyle w:val="Heading3"/>
      </w:pPr>
      <w:r>
        <w:t>Technical Accuracy Notes</w:t>
      </w:r>
    </w:p>
    <w:p>
      <w:r>
        <w:t>Provide precise definitions and distinctions for each technique, ensuring clarity on measurement, calculation, and estimation.</w:t>
      </w:r>
    </w:p>
    <w:p>
      <w:pPr>
        <w:pStyle w:val="Heading3"/>
      </w:pPr>
      <w:r>
        <w:t>Location</w:t>
      </w:r>
    </w:p>
    <w:p>
      <w:r>
        <w:t>Limitations and Challenges</w:t>
      </w:r>
    </w:p>
    <w:p>
      <w:pPr>
        <w:pStyle w:val="Heading3"/>
      </w:pPr>
      <w:r>
        <w:t>Purpose</w:t>
      </w:r>
    </w:p>
    <w:p>
      <w:r>
        <w:t>Discuss the limitations and challenges of using laser triangulation.</w:t>
      </w:r>
    </w:p>
    <w:p>
      <w:pPr>
        <w:pStyle w:val="Heading3"/>
      </w:pPr>
      <w:r>
        <w:t>Content Description</w:t>
      </w:r>
    </w:p>
    <w:p>
      <w:r>
        <w:t>An infographic summarizing the common challenges faced in laser triangulation, such as surface reflectivity, ambient light interference, and distance limitations.</w:t>
      </w:r>
    </w:p>
    <w:p>
      <w:pPr>
        <w:pStyle w:val="Heading3"/>
      </w:pPr>
      <w:r>
        <w:t>Technical Accuracy Notes</w:t>
      </w:r>
    </w:p>
    <w:p>
      <w:r>
        <w:t>Clarify that the challenges may affect accuracy but do not render the technology ineffective; results should not be described as perfect.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