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Laser Triangulation</w:t>
      </w:r>
    </w:p>
    <w:p>
      <w:r>
        <w:rPr>
          <w:color w:val="606060"/>
          <w:sz w:val="22"/>
        </w:rPr>
        <w:t>module_06 | Grade 8-12 | 5 days</w:t>
      </w:r>
    </w:p>
    <w:p/>
    <w:p>
      <w:pPr>
        <w:pStyle w:val="Heading1"/>
      </w:pPr>
      <w:r>
        <w:t>Module</w:t>
      </w:r>
    </w:p>
    <w:p>
      <w:r>
        <w:t>Laser Triangulation</w:t>
      </w:r>
    </w:p>
    <w:p>
      <w:pPr>
        <w:pStyle w:val="Heading1"/>
      </w:pPr>
      <w:r>
        <w:t>Technical Explanations</w:t>
      </w:r>
    </w:p>
    <w:p>
      <w:pPr>
        <w:pStyle w:val="Heading2"/>
      </w:pPr>
      <w:r>
        <w:t>Laser Triangulation</w:t>
      </w:r>
    </w:p>
    <w:p>
      <w:pPr>
        <w:pStyle w:val="Heading3"/>
      </w:pPr>
      <w:r>
        <w:t>Definition</w:t>
      </w:r>
    </w:p>
    <w:p>
      <w:r>
        <w:t>Laser triangulation is a non-contact measurement technique that utilizes a laser beam to determine the distance to an object. The laser beam is projected onto the target, and the reflected light is captured by a sensor at a known angle, allowing for the calculation of distance based on the triangulated position.</w:t>
      </w:r>
    </w:p>
    <w:p>
      <w:pPr>
        <w:pStyle w:val="Heading3"/>
      </w:pPr>
      <w:r>
        <w:t>Components</w:t>
      </w:r>
    </w:p>
    <w:p>
      <w:pPr>
        <w:pStyle w:val="Heading4"/>
      </w:pPr>
      <w:r>
        <w:t>Laser Source</w:t>
      </w:r>
    </w:p>
    <w:p>
      <w:r>
        <w:t>Emits a coherent laser beam towards the target.</w:t>
      </w:r>
    </w:p>
    <w:p>
      <w:pPr>
        <w:pStyle w:val="Heading4"/>
      </w:pPr>
      <w:r>
        <w:t>Sensor</w:t>
      </w:r>
    </w:p>
    <w:p>
      <w:r>
        <w:t>Detects the reflected laser light and captures its position.</w:t>
      </w:r>
    </w:p>
    <w:p>
      <w:pPr>
        <w:pStyle w:val="Heading4"/>
      </w:pPr>
      <w:r>
        <w:t>Angle Of Projection</w:t>
      </w:r>
    </w:p>
    <w:p>
      <w:r>
        <w:t>The angle at which the laser is projected relative to the sensor, critical for accurate distance calculations.</w:t>
      </w:r>
    </w:p>
    <w:p>
      <w:pPr>
        <w:pStyle w:val="Heading3"/>
      </w:pPr>
      <w:r>
        <w:t>Mathematical Basis</w:t>
      </w:r>
    </w:p>
    <w:p>
      <w:r>
        <w:t>The distance to the target can be calculated using trigonometric relationships derived from the angles of projection and reflection.</w:t>
      </w:r>
    </w:p>
    <w:p>
      <w:pPr>
        <w:pStyle w:val="Heading2"/>
      </w:pPr>
      <w:r>
        <w:t>Ascand</w:t>
      </w:r>
    </w:p>
    <w:p>
      <w:pPr>
        <w:pStyle w:val="Heading3"/>
      </w:pPr>
      <w:r>
        <w:t>Definition</w:t>
      </w:r>
    </w:p>
    <w:p>
      <w:r>
        <w:t>ASCAND employs structured optical projection combined with AI-based analysis and sensor fusion to enhance measurement accuracy and efficiency. It captures multiple data points simultaneously, enabling rapid analysis of complex surfaces.</w:t>
      </w:r>
    </w:p>
    <w:p>
      <w:pPr>
        <w:pStyle w:val="Heading1"/>
      </w:pPr>
      <w:r>
        <w:t>Common Student Questions</w:t>
      </w:r>
    </w:p>
    <w:p>
      <w:pPr>
        <w:pStyle w:val="Heading2"/>
      </w:pPr>
      <w:r>
        <w:t>What is the difference between measurement and estimation?</w:t>
      </w:r>
    </w:p>
    <w:p>
      <w:pPr>
        <w:pStyle w:val="Heading3"/>
      </w:pPr>
      <w:r>
        <w:t>Answer</w:t>
      </w:r>
    </w:p>
    <w:p>
      <w:r>
        <w:t>Measurement refers to direct quantification of a property using instruments, while estimation is an AI-inferred approximation based on data patterns. They are not equivalent.</w:t>
      </w:r>
    </w:p>
    <w:p>
      <w:pPr>
        <w:pStyle w:val="Heading2"/>
      </w:pPr>
      <w:r>
        <w:t>Can ASCAND give exact measurements?</w:t>
      </w:r>
    </w:p>
    <w:p>
      <w:pPr>
        <w:pStyle w:val="Heading3"/>
      </w:pPr>
      <w:r>
        <w:t>Answer</w:t>
      </w:r>
    </w:p>
    <w:p>
      <w:r>
        <w:t>ASCAND provides highly accurate measurements, but it does not guarantee perfection. Variability in environmental conditions can affect results.</w:t>
      </w:r>
    </w:p>
    <w:p>
      <w:pPr>
        <w:pStyle w:val="Heading2"/>
      </w:pPr>
      <w:r>
        <w:t>How does structured optical projection work in ASCAND?</w:t>
      </w:r>
    </w:p>
    <w:p>
      <w:pPr>
        <w:pStyle w:val="Heading3"/>
      </w:pPr>
      <w:r>
        <w:t>Answer</w:t>
      </w:r>
    </w:p>
    <w:p>
      <w:r>
        <w:t>Structured optical projection involves projecting a known pattern onto the object, which is then analyzed by the system to determine surface features and distances based on the deformation of the pattern.</w:t>
      </w:r>
    </w:p>
    <w:p>
      <w:pPr>
        <w:pStyle w:val="Heading1"/>
      </w:pPr>
      <w:r>
        <w:t>Troubleshooting Guide</w:t>
      </w:r>
    </w:p>
    <w:p>
      <w:pPr>
        <w:pStyle w:val="Heading2"/>
      </w:pPr>
      <w:r>
        <w:t>Issue</w:t>
      </w:r>
    </w:p>
    <w:p>
      <w:r>
        <w:t>ASCAND does not power on.</w:t>
      </w:r>
    </w:p>
    <w:p>
      <w:pPr>
        <w:pStyle w:val="Heading2"/>
      </w:pPr>
      <w:r>
        <w:t>Solution</w:t>
      </w:r>
    </w:p>
    <w:p>
      <w:r>
        <w:t>Check the power supply and ensure all connections are secure. If the issue persists, verify that the power outlet is functioning.</w:t>
      </w:r>
    </w:p>
    <w:p>
      <w:pPr>
        <w:pStyle w:val="Heading1"/>
      </w:pPr>
      <w:r>
        <w:t>Additional Resources</w:t>
      </w:r>
    </w:p>
    <w:p>
      <w:pPr>
        <w:pStyle w:val="Heading2"/>
      </w:pPr>
      <w:r>
        <w:t>Textbooks</w:t>
      </w:r>
    </w:p>
    <w:p>
      <w:pPr>
        <w:pStyle w:val="Heading3"/>
      </w:pPr>
      <w:r>
        <w:t>Fundamentals of Laser Triangulation</w:t>
      </w:r>
    </w:p>
    <w:p>
      <w:pPr>
        <w:pStyle w:val="Heading4"/>
      </w:pPr>
      <w:r>
        <w:t>Author</w:t>
      </w:r>
    </w:p>
    <w:p>
      <w:r>
        <w:t>John Doe</w:t>
      </w:r>
    </w:p>
    <w:p>
      <w:pPr>
        <w:pStyle w:val="Heading4"/>
      </w:pPr>
      <w:r>
        <w:t>Publisher</w:t>
      </w:r>
    </w:p>
    <w:p>
      <w:r>
        <w:t>Tech Publishing</w:t>
      </w:r>
    </w:p>
    <w:p>
      <w:pPr>
        <w:pStyle w:val="Heading4"/>
      </w:pPr>
      <w:r>
        <w:t>Year</w:t>
      </w:r>
    </w:p>
    <w:p>
      <w:r>
        <w:t>2021</w:t>
      </w:r>
    </w:p>
    <w:p>
      <w:pPr>
        <w:pStyle w:val="Heading2"/>
      </w:pPr>
      <w:r>
        <w:t>Websites</w:t>
      </w:r>
    </w:p>
    <w:p>
      <w:pPr>
        <w:pStyle w:val="Heading4"/>
      </w:pPr>
      <w:r>
        <w:t>Name</w:t>
      </w:r>
    </w:p>
    <w:p>
      <w:r>
        <w:t>ASCAND Technology Overview</w:t>
      </w:r>
    </w:p>
    <w:p>
      <w:pPr>
        <w:pStyle w:val="Heading4"/>
      </w:pPr>
      <w:r>
        <w:t>Url</w:t>
      </w:r>
    </w:p>
    <w:p>
      <w:r>
        <w:t>https://www.ascandtech.com/overview</w:t>
      </w:r>
    </w:p>
    <w:p>
      <w:pPr>
        <w:pStyle w:val="Heading4"/>
      </w:pPr>
      <w:r>
        <w:t>Name</w:t>
      </w:r>
    </w:p>
    <w:p>
      <w:r>
        <w:t>Laser Measurement Techniques</w:t>
      </w:r>
    </w:p>
    <w:p>
      <w:pPr>
        <w:pStyle w:val="Heading4"/>
      </w:pPr>
      <w:r>
        <w:t>Url</w:t>
      </w:r>
    </w:p>
    <w:p>
      <w:r>
        <w:t>https://www.lasertechniques.com</w:t>
      </w:r>
    </w:p>
    <w:p>
      <w:pPr>
        <w:pStyle w:val="Heading2"/>
      </w:pPr>
      <w:r>
        <w:t>Videos</w:t>
      </w:r>
    </w:p>
    <w:p>
      <w:pPr>
        <w:pStyle w:val="Heading3"/>
      </w:pPr>
      <w:r>
        <w:t>Introduction to Laser Triangulation</w:t>
      </w:r>
    </w:p>
    <w:p>
      <w:pPr>
        <w:pStyle w:val="Heading4"/>
      </w:pPr>
      <w:r>
        <w:t>Url</w:t>
      </w:r>
    </w:p>
    <w:p>
      <w:r>
        <w:t>https://www.youtube.com/watch?v=example1</w:t>
      </w:r>
    </w:p>
    <w:p>
      <w:pPr>
        <w:pStyle w:val="Heading3"/>
      </w:pPr>
      <w:r>
        <w:t>ASCAND System in Action</w:t>
      </w:r>
    </w:p>
    <w:p>
      <w:pPr>
        <w:pStyle w:val="Heading4"/>
      </w:pPr>
      <w:r>
        <w:t>Url</w:t>
      </w:r>
    </w:p>
    <w:p>
      <w:r>
        <w:t>https://www.youtube.com/watch?v=example2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