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Laser Triangulation</w:t>
      </w:r>
    </w:p>
    <w:p>
      <w:r>
        <w:rPr>
          <w:color w:val="606060"/>
          <w:sz w:val="22"/>
        </w:rPr>
        <w:t>module_06 | Grade 8-12 | 5 days</w:t>
      </w:r>
    </w:p>
    <w:p/>
    <w:p>
      <w:pPr>
        <w:pStyle w:val="Heading1"/>
      </w:pPr>
      <w:r>
        <w:t>Slide Deck</w:t>
      </w:r>
    </w:p>
    <w:p>
      <w:pPr>
        <w:pStyle w:val="Heading3"/>
      </w:pPr>
      <w:r>
        <w:t>Title Slide</w:t>
      </w:r>
    </w:p>
    <w:p>
      <w:pPr>
        <w:pStyle w:val="Heading4"/>
      </w:pPr>
      <w:r>
        <w:t>Title</w:t>
      </w:r>
    </w:p>
    <w:p>
      <w:r>
        <w:t>Laser Triangulation</w:t>
      </w:r>
    </w:p>
    <w:p>
      <w:pPr>
        <w:pStyle w:val="Heading4"/>
      </w:pPr>
      <w:r>
        <w:t>Subtitle</w:t>
      </w:r>
    </w:p>
    <w:p>
      <w:r>
        <w:t>Understanding Surface Location through Laser Line Observation</w:t>
      </w:r>
    </w:p>
    <w:p>
      <w:pPr>
        <w:pStyle w:val="Heading4"/>
      </w:pPr>
      <w:r>
        <w:t>Author</w:t>
      </w:r>
    </w:p>
    <w:p>
      <w:r>
        <w:t>Your Name</w:t>
      </w:r>
    </w:p>
    <w:p>
      <w:pPr>
        <w:pStyle w:val="Heading4"/>
      </w:pPr>
      <w:r>
        <w:t>Date</w:t>
      </w:r>
    </w:p>
    <w:p>
      <w:r>
        <w:t>MM/DD/YYYY</w:t>
      </w:r>
    </w:p>
    <w:p>
      <w:pPr>
        <w:pStyle w:val="Heading3"/>
      </w:pPr>
      <w:r>
        <w:t>Driving Question Slide</w:t>
      </w:r>
    </w:p>
    <w:p>
      <w:pPr>
        <w:pStyle w:val="Heading4"/>
      </w:pPr>
      <w:r>
        <w:t>Driving Question</w:t>
      </w:r>
    </w:p>
    <w:p>
      <w:r>
        <w:t>How can the observed position of a laser line be used to calculate the location of a surface?</w:t>
      </w:r>
    </w:p>
    <w:p>
      <w:pPr>
        <w:pStyle w:val="Heading3"/>
      </w:pPr>
      <w:r>
        <w:t>Concept Slide 1</w:t>
      </w:r>
    </w:p>
    <w:p>
      <w:pPr>
        <w:pStyle w:val="Heading4"/>
      </w:pPr>
      <w:r>
        <w:t>Concept Title</w:t>
      </w:r>
    </w:p>
    <w:p>
      <w:r>
        <w:t>Introduction to Laser Triangulation</w:t>
      </w:r>
    </w:p>
    <w:p>
      <w:pPr>
        <w:pStyle w:val="Heading4"/>
      </w:pPr>
      <w:r>
        <w:t>Content</w:t>
      </w:r>
    </w:p>
    <w:p>
      <w:r>
        <w:t>Laser triangulation is a technique that involves projecting a laser beam onto a surface and analyzing the resulting line. This method utilizes the geometry of the system to infer the position of the surface based on the angle of the laser and the position of the sensor.</w:t>
      </w:r>
    </w:p>
    <w:p>
      <w:pPr>
        <w:pStyle w:val="Heading3"/>
      </w:pPr>
      <w:r>
        <w:t>Concept Slide 2</w:t>
      </w:r>
    </w:p>
    <w:p>
      <w:pPr>
        <w:pStyle w:val="Heading4"/>
      </w:pPr>
      <w:r>
        <w:t>Concept Title</w:t>
      </w:r>
    </w:p>
    <w:p>
      <w:r>
        <w:t>Measurement of Laser Position</w:t>
      </w:r>
    </w:p>
    <w:p>
      <w:pPr>
        <w:pStyle w:val="Heading4"/>
      </w:pPr>
      <w:r>
        <w:t>Content</w:t>
      </w:r>
    </w:p>
    <w:p>
      <w:r>
        <w:t>The direct measurement of the laser line's position on the surface is obtained using sensors. This position is essential for calculating the location of the surface in three-dimensional space.</w:t>
      </w:r>
    </w:p>
    <w:p>
      <w:pPr>
        <w:pStyle w:val="Heading3"/>
      </w:pPr>
      <w:r>
        <w:t>Concept Slide 3</w:t>
      </w:r>
    </w:p>
    <w:p>
      <w:pPr>
        <w:pStyle w:val="Heading4"/>
      </w:pPr>
      <w:r>
        <w:t>Concept Title</w:t>
      </w:r>
    </w:p>
    <w:p>
      <w:r>
        <w:t>Calculation of Surface Location</w:t>
      </w:r>
    </w:p>
    <w:p>
      <w:pPr>
        <w:pStyle w:val="Heading4"/>
      </w:pPr>
      <w:r>
        <w:t>Content</w:t>
      </w:r>
    </w:p>
    <w:p>
      <w:r>
        <w:t>Using the direct measurements from the laser's position and the known geometry of the setup, calculations can be performed to derive the exact coordinates of the surface. This involves trigonometric principles to relate angles and distances.</w:t>
      </w:r>
    </w:p>
    <w:p>
      <w:pPr>
        <w:pStyle w:val="Heading3"/>
      </w:pPr>
      <w:r>
        <w:t>Concept Slide 4</w:t>
      </w:r>
    </w:p>
    <w:p>
      <w:pPr>
        <w:pStyle w:val="Heading4"/>
      </w:pPr>
      <w:r>
        <w:t>Concept Title</w:t>
      </w:r>
    </w:p>
    <w:p>
      <w:r>
        <w:t>Estimation and AI Analysis</w:t>
      </w:r>
    </w:p>
    <w:p>
      <w:pPr>
        <w:pStyle w:val="Heading4"/>
      </w:pPr>
      <w:r>
        <w:t>Content</w:t>
      </w:r>
    </w:p>
    <w:p>
      <w:r>
        <w:t>AI-based analysis can provide estimations of the surface characteristics by inferring patterns from the data collected. This estimation differs from direct measurement and derived calculations, as it relies on learned models rather than explicit geometric relationships.</w:t>
      </w:r>
    </w:p>
    <w:p>
      <w:pPr>
        <w:pStyle w:val="Heading3"/>
      </w:pPr>
      <w:r>
        <w:t>Conceptual Workflow Diagram Slide</w:t>
      </w:r>
    </w:p>
    <w:p>
      <w:pPr>
        <w:pStyle w:val="Heading4"/>
      </w:pPr>
      <w:r>
        <w:t>Title</w:t>
      </w:r>
    </w:p>
    <w:p>
      <w:r>
        <w:t>Conceptual Workflow of Laser Triangulation</w:t>
      </w:r>
    </w:p>
    <w:p>
      <w:pPr>
        <w:pStyle w:val="Heading4"/>
      </w:pPr>
      <w:r>
        <w:t>Content</w:t>
      </w:r>
    </w:p>
    <w:p>
      <w:r>
        <w:t>This diagram illustrates the workflow from laser projection to measurement, calculation of surface coordinates, and AI-based estimation of surface features.</w:t>
      </w:r>
    </w:p>
    <w:p>
      <w:pPr>
        <w:pStyle w:val="Heading3"/>
      </w:pPr>
      <w:r>
        <w:t>Summary Reflection Slide</w:t>
      </w:r>
    </w:p>
    <w:p>
      <w:pPr>
        <w:pStyle w:val="Heading4"/>
      </w:pPr>
      <w:r>
        <w:t>Summary</w:t>
      </w:r>
    </w:p>
    <w:p>
      <w:r>
        <w:t>Laser triangulation effectively combines direct measurements, derived calculations, and AI estimations to understand surface locations.</w:t>
      </w:r>
    </w:p>
    <w:p>
      <w:pPr>
        <w:pStyle w:val="Heading4"/>
      </w:pPr>
      <w:r>
        <w:t>Reflection Prompt</w:t>
      </w:r>
    </w:p>
    <w:p>
      <w:r>
        <w:t>Consider how the principles of laser triangulation can be applied in various fields such as manufacturing, robotics, and topography. What are potential challenges in implementing this technology?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