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Laser Triangulation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