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laser triangulation</w:t>
      </w:r>
    </w:p>
    <w:p>
      <w:pPr>
        <w:pStyle w:val="Heading3"/>
      </w:pPr>
      <w:r>
        <w:t>Definition</w:t>
      </w:r>
    </w:p>
    <w:p>
      <w:r>
        <w:t>A method for measuring distance by using the geometry of a laser beam reflected off a surface to determine the position of that surface.</w:t>
      </w:r>
    </w:p>
    <w:p>
      <w:pPr>
        <w:pStyle w:val="Heading3"/>
      </w:pPr>
      <w:r>
        <w:t>Example</w:t>
      </w:r>
    </w:p>
    <w:p>
      <w:r>
        <w:t>Laser triangulation is commonly used in industrial applications to measure the height of objects on a conveyor belt.</w:t>
      </w:r>
    </w:p>
    <w:p>
      <w:pPr>
        <w:pStyle w:val="Heading3"/>
      </w:pPr>
      <w:r>
        <w:t>Visualdescription</w:t>
      </w:r>
    </w:p>
    <w:p>
      <w:r>
        <w:t>An image showing a laser beam projecting onto a surface, with the angle of reflection creating a triangle between the laser source, the surface, and the sensor.</w:t>
      </w:r>
    </w:p>
    <w:p>
      <w:pPr>
        <w:pStyle w:val="Heading2"/>
      </w:pPr>
      <w:r>
        <w:t>laser plane</w:t>
      </w:r>
    </w:p>
    <w:p>
      <w:pPr>
        <w:pStyle w:val="Heading3"/>
      </w:pPr>
      <w:r>
        <w:t>Definition</w:t>
      </w:r>
    </w:p>
    <w:p>
      <w:r>
        <w:t>A flat surface generated by projecting a laser line, often used to create a reference for measurements.</w:t>
      </w:r>
    </w:p>
    <w:p>
      <w:pPr>
        <w:pStyle w:val="Heading3"/>
      </w:pPr>
      <w:r>
        <w:t>Example</w:t>
      </w:r>
    </w:p>
    <w:p>
      <w:r>
        <w:t>In construction, a laser plane is used to ensure that walls are built perfectly vertical.</w:t>
      </w:r>
    </w:p>
    <w:p>
      <w:pPr>
        <w:pStyle w:val="Heading3"/>
      </w:pPr>
      <w:r>
        <w:t>Visualdescription</w:t>
      </w:r>
    </w:p>
    <w:p>
      <w:r>
        <w:t>An illustration of a straight laser line projected across a room, highlighting the plane it creates against the walls and floor.</w:t>
      </w:r>
    </w:p>
    <w:p>
      <w:pPr>
        <w:pStyle w:val="Heading2"/>
      </w:pPr>
      <w:r>
        <w:t>baseline</w:t>
      </w:r>
    </w:p>
    <w:p>
      <w:pPr>
        <w:pStyle w:val="Heading3"/>
      </w:pPr>
      <w:r>
        <w:t>Definition</w:t>
      </w:r>
    </w:p>
    <w:p>
      <w:r>
        <w:t>The distance between two reference points used in triangulation to calculate the position of an object.</w:t>
      </w:r>
    </w:p>
    <w:p>
      <w:pPr>
        <w:pStyle w:val="Heading3"/>
      </w:pPr>
      <w:r>
        <w:t>Example</w:t>
      </w:r>
    </w:p>
    <w:p>
      <w:r>
        <w:t>In a laser survey, the baseline is the distance between two laser sensors positioned at known locations.</w:t>
      </w:r>
    </w:p>
    <w:p>
      <w:pPr>
        <w:pStyle w:val="Heading3"/>
      </w:pPr>
      <w:r>
        <w:t>Visualdescription</w:t>
      </w:r>
    </w:p>
    <w:p>
      <w:r>
        <w:t>A diagram showing two fixed points with a line connecting them, labeled as the baseline, with arrows indicating the measurement points.</w:t>
      </w:r>
    </w:p>
    <w:p>
      <w:pPr>
        <w:pStyle w:val="Heading2"/>
      </w:pPr>
      <w:r>
        <w:t>camera ray</w:t>
      </w:r>
    </w:p>
    <w:p>
      <w:pPr>
        <w:pStyle w:val="Heading3"/>
      </w:pPr>
      <w:r>
        <w:t>Definition</w:t>
      </w:r>
    </w:p>
    <w:p>
      <w:r>
        <w:t>An imaginary line that extends from the camera lens through a pixel, representing the path of light from a scene to the camera.</w:t>
      </w:r>
    </w:p>
    <w:p>
      <w:pPr>
        <w:pStyle w:val="Heading3"/>
      </w:pPr>
      <w:r>
        <w:t>Example</w:t>
      </w:r>
    </w:p>
    <w:p>
      <w:r>
        <w:t>Each pixel in a digital image corresponds to a camera ray that captures a specific point in the scene.</w:t>
      </w:r>
    </w:p>
    <w:p>
      <w:pPr>
        <w:pStyle w:val="Heading3"/>
      </w:pPr>
      <w:r>
        <w:t>Visualdescription</w:t>
      </w:r>
    </w:p>
    <w:p>
      <w:r>
        <w:t>A graphic depicting a camera with rays extending from the lens to various points in a scene, illustrating how each ray corresponds to an image pixel.</w:t>
      </w:r>
    </w:p>
    <w:p>
      <w:pPr>
        <w:pStyle w:val="Heading2"/>
      </w:pPr>
      <w:r>
        <w:t>intersection</w:t>
      </w:r>
    </w:p>
    <w:p>
      <w:pPr>
        <w:pStyle w:val="Heading3"/>
      </w:pPr>
      <w:r>
        <w:t>Definition</w:t>
      </w:r>
    </w:p>
    <w:p>
      <w:r>
        <w:t>The point where two or more lines or rays meet, used to determine the position of an object in space.</w:t>
      </w:r>
    </w:p>
    <w:p>
      <w:pPr>
        <w:pStyle w:val="Heading3"/>
      </w:pPr>
      <w:r>
        <w:t>Example</w:t>
      </w:r>
    </w:p>
    <w:p>
      <w:r>
        <w:t>The intersection of camera rays from two different angles can help locate the precise position of an object.</w:t>
      </w:r>
    </w:p>
    <w:p>
      <w:pPr>
        <w:pStyle w:val="Heading3"/>
      </w:pPr>
      <w:r>
        <w:t>Visualdescription</w:t>
      </w:r>
    </w:p>
    <w:p>
      <w:r>
        <w:t>An image showing multiple rays converging at a single point, demonstrating how the intersection is used to find an object's location.</w:t>
      </w:r>
    </w:p>
    <w:p>
      <w:pPr>
        <w:pStyle w:val="Heading2"/>
      </w:pPr>
      <w:r>
        <w:t>calibration</w:t>
      </w:r>
    </w:p>
    <w:p>
      <w:pPr>
        <w:pStyle w:val="Heading3"/>
      </w:pPr>
      <w:r>
        <w:t>Definition</w:t>
      </w:r>
    </w:p>
    <w:p>
      <w:r>
        <w:t>The process of adjusting the precision of a measurement system to ensure accuracy by comparing it to a standard.</w:t>
      </w:r>
    </w:p>
    <w:p>
      <w:pPr>
        <w:pStyle w:val="Heading3"/>
      </w:pPr>
      <w:r>
        <w:t>Example</w:t>
      </w:r>
    </w:p>
    <w:p>
      <w:r>
        <w:t>Calibration of measuring instruments is essential to obtain reliable data in scientific experiments.</w:t>
      </w:r>
    </w:p>
    <w:p>
      <w:pPr>
        <w:pStyle w:val="Heading3"/>
      </w:pPr>
      <w:r>
        <w:t>Visualdescription</w:t>
      </w:r>
    </w:p>
    <w:p>
      <w:r>
        <w:t>A visual showing a calibration process where a measuring device is compared against a known standard measurement.</w:t>
      </w:r>
    </w:p>
    <w:p>
      <w:pPr>
        <w:pStyle w:val="Heading2"/>
      </w:pPr>
      <w:r>
        <w:t>diffuse reflection</w:t>
      </w:r>
    </w:p>
    <w:p>
      <w:pPr>
        <w:pStyle w:val="Heading3"/>
      </w:pPr>
      <w:r>
        <w:t>Definition</w:t>
      </w:r>
    </w:p>
    <w:p>
      <w:r>
        <w:t>Reflection of light from a surface in many directions, resulting in a scattered appearance of the reflected light.</w:t>
      </w:r>
    </w:p>
    <w:p>
      <w:pPr>
        <w:pStyle w:val="Heading3"/>
      </w:pPr>
      <w:r>
        <w:t>Example</w:t>
      </w:r>
    </w:p>
    <w:p>
      <w:r>
        <w:t>A matte surface exhibits diffuse reflection, making it easier to see the object from various angles.</w:t>
      </w:r>
    </w:p>
    <w:p>
      <w:pPr>
        <w:pStyle w:val="Heading3"/>
      </w:pPr>
      <w:r>
        <w:t>Visualdescription</w:t>
      </w:r>
    </w:p>
    <w:p>
      <w:r>
        <w:t>An image illustrating a rough surface with light rays scattering in multiple directions after hitting the surface.</w:t>
      </w:r>
    </w:p>
    <w:p>
      <w:pPr>
        <w:pStyle w:val="Heading2"/>
      </w:pPr>
      <w:r>
        <w:t>specular reflection</w:t>
      </w:r>
    </w:p>
    <w:p>
      <w:pPr>
        <w:pStyle w:val="Heading3"/>
      </w:pPr>
      <w:r>
        <w:t>Definition</w:t>
      </w:r>
    </w:p>
    <w:p>
      <w:r>
        <w:t>Reflection of light from a smooth surface at a specific angle, resulting in a clear and defined reflection.</w:t>
      </w:r>
    </w:p>
    <w:p>
      <w:pPr>
        <w:pStyle w:val="Heading3"/>
      </w:pPr>
      <w:r>
        <w:t>Example</w:t>
      </w:r>
    </w:p>
    <w:p>
      <w:r>
        <w:t>A mirror demonstrates specular reflection, allowing a clear image of whatever is in front of it.</w:t>
      </w:r>
    </w:p>
    <w:p>
      <w:pPr>
        <w:pStyle w:val="Heading3"/>
      </w:pPr>
      <w:r>
        <w:t>Visualdescription</w:t>
      </w:r>
    </w:p>
    <w:p>
      <w:r>
        <w:t>A diagram showing light rays reflecting off a smooth surface, creating a clear image of an object in front of the surface.</w:t>
      </w:r>
    </w:p>
    <w:p>
      <w:pPr>
        <w:pStyle w:val="Heading2"/>
      </w:pPr>
      <w:r>
        <w:t>depth</w:t>
      </w:r>
    </w:p>
    <w:p>
      <w:pPr>
        <w:pStyle w:val="Heading3"/>
      </w:pPr>
      <w:r>
        <w:t>Definition</w:t>
      </w:r>
    </w:p>
    <w:p>
      <w:r>
        <w:t>The distance from the front to the back of an object, or the distance from the observer to a point in the environment.</w:t>
      </w:r>
    </w:p>
    <w:p>
      <w:pPr>
        <w:pStyle w:val="Heading3"/>
      </w:pPr>
      <w:r>
        <w:t>Example</w:t>
      </w:r>
    </w:p>
    <w:p>
      <w:r>
        <w:t>In 3D modeling, depth is crucial for creating realistic representations of objects and spaces.</w:t>
      </w:r>
    </w:p>
    <w:p>
      <w:pPr>
        <w:pStyle w:val="Heading3"/>
      </w:pPr>
      <w:r>
        <w:t>Visualdescription</w:t>
      </w:r>
    </w:p>
    <w:p>
      <w:r>
        <w:t>An illustration that shows depth using a 3D grid, with an object positioned within that grid to indicate depth relative to the observer.</w:t>
      </w:r>
    </w:p>
    <w:p>
      <w:pPr>
        <w:pStyle w:val="Heading2"/>
      </w:pPr>
      <w:r>
        <w:t>measurement</w:t>
      </w:r>
    </w:p>
    <w:p>
      <w:pPr>
        <w:pStyle w:val="Heading3"/>
      </w:pPr>
      <w:r>
        <w:t>Definition</w:t>
      </w:r>
    </w:p>
    <w:p>
      <w:r>
        <w:t>A direct quantification of a physical quantity using a specific instrument or method.</w:t>
      </w:r>
    </w:p>
    <w:p>
      <w:pPr>
        <w:pStyle w:val="Heading3"/>
      </w:pPr>
      <w:r>
        <w:t>Example</w:t>
      </w:r>
    </w:p>
    <w:p>
      <w:r>
        <w:t>The measurement of an object's height can be performed using a ruler or laser distance meter.</w:t>
      </w:r>
    </w:p>
    <w:p>
      <w:pPr>
        <w:pStyle w:val="Heading3"/>
      </w:pPr>
      <w:r>
        <w:t>Visualdescription</w:t>
      </w:r>
    </w:p>
    <w:p>
      <w:r>
        <w:t>A photo of a measuring tape being used to measure the height of a wall, showcasing the concept of direct measurement.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