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Pre-Assessment on AI Depth Estimation</w:t>
      </w:r>
    </w:p>
    <w:p>
      <w:pPr>
        <w:pStyle w:val="Heading2"/>
      </w:pPr>
      <w:r>
        <w:t>Questions</w:t>
      </w:r>
    </w:p>
    <w:p>
      <w:pPr>
        <w:pStyle w:val="Heading3"/>
      </w:pPr>
      <w:r>
        <w:t>What is the primary method by which AI estimates depth from a single image?</w:t>
      </w:r>
    </w:p>
    <w:p>
      <w:pPr>
        <w:pStyle w:val="Heading4"/>
      </w:pPr>
      <w:r>
        <w:t>Options</w:t>
      </w:r>
    </w:p>
    <w:p>
      <w:pPr>
        <w:pStyle w:val="ListBullet"/>
      </w:pPr>
      <w:r>
        <w:t>A) Direct measurement of distances</w:t>
      </w:r>
    </w:p>
    <w:p>
      <w:pPr>
        <w:pStyle w:val="ListBullet"/>
      </w:pPr>
      <w:r>
        <w:t>B) Inference based on learned visual patterns</w:t>
      </w:r>
    </w:p>
    <w:p>
      <w:pPr>
        <w:pStyle w:val="ListBullet"/>
      </w:pPr>
      <w:r>
        <w:t>C) Estimation from multiple camera angles</w:t>
      </w:r>
    </w:p>
    <w:p>
      <w:pPr>
        <w:pStyle w:val="ListBullet"/>
      </w:pPr>
      <w:r>
        <w:t>D) Calculation using known dimensions</w:t>
      </w:r>
    </w:p>
    <w:p>
      <w:pPr>
        <w:pStyle w:val="Heading4"/>
      </w:pPr>
      <w:r>
        <w:t>Correctanswer</w:t>
      </w:r>
    </w:p>
    <w:p>
      <w:r>
        <w:t>B</w:t>
      </w:r>
    </w:p>
    <w:p>
      <w:pPr>
        <w:pStyle w:val="Heading3"/>
      </w:pPr>
      <w:r>
        <w:t>Which of the following is NOT a visual cue that may influence depth perception?</w:t>
      </w:r>
    </w:p>
    <w:p>
      <w:pPr>
        <w:pStyle w:val="Heading4"/>
      </w:pPr>
      <w:r>
        <w:t>Options</w:t>
      </w:r>
    </w:p>
    <w:p>
      <w:pPr>
        <w:pStyle w:val="ListBullet"/>
      </w:pPr>
      <w:r>
        <w:t>A) Perspective</w:t>
      </w:r>
    </w:p>
    <w:p>
      <w:pPr>
        <w:pStyle w:val="ListBullet"/>
      </w:pPr>
      <w:r>
        <w:t>B) Occlusion</w:t>
      </w:r>
    </w:p>
    <w:p>
      <w:pPr>
        <w:pStyle w:val="ListBullet"/>
      </w:pPr>
      <w:r>
        <w:t>C) Color saturation</w:t>
      </w:r>
    </w:p>
    <w:p>
      <w:pPr>
        <w:pStyle w:val="ListBullet"/>
      </w:pPr>
      <w:r>
        <w:t>D) Texture</w:t>
      </w:r>
    </w:p>
    <w:p>
      <w:pPr>
        <w:pStyle w:val="Heading4"/>
      </w:pPr>
      <w:r>
        <w:t>Correctanswer</w:t>
      </w:r>
    </w:p>
    <w:p>
      <w:r>
        <w:t>C</w:t>
      </w:r>
    </w:p>
    <w:p>
      <w:pPr>
        <w:pStyle w:val="Heading1"/>
      </w:pPr>
      <w:r>
        <w:t>Formativeassessments</w:t>
      </w:r>
    </w:p>
    <w:p>
      <w:pPr>
        <w:pStyle w:val="Heading2"/>
      </w:pPr>
      <w:r>
        <w:t>1</w:t>
      </w:r>
    </w:p>
    <w:p>
      <w:pPr>
        <w:pStyle w:val="Heading3"/>
      </w:pPr>
      <w:r>
        <w:t>Title</w:t>
      </w:r>
    </w:p>
    <w:p>
      <w:r>
        <w:t>Formative Assessment - Understanding Monocular AI Depth</w:t>
      </w:r>
    </w:p>
    <w:p>
      <w:pPr>
        <w:pStyle w:val="Heading3"/>
      </w:pPr>
      <w:r>
        <w:t>Questions</w:t>
      </w:r>
    </w:p>
    <w:p>
      <w:pPr>
        <w:pStyle w:val="Heading4"/>
      </w:pPr>
      <w:r>
        <w:t>Explain the concept of monocular AI depth estimation.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Correctanswer</w:t>
      </w:r>
    </w:p>
    <w:p>
      <w:r>
        <w:t>Monocular AI depth estimation is an inference based on learned visual patterns rather than direct distance measurement.</w:t>
      </w:r>
    </w:p>
    <w:p>
      <w:pPr>
        <w:pStyle w:val="Heading2"/>
      </w:pPr>
      <w:r>
        <w:t>2</w:t>
      </w:r>
    </w:p>
    <w:p>
      <w:pPr>
        <w:pStyle w:val="Heading3"/>
      </w:pPr>
      <w:r>
        <w:t>Title</w:t>
      </w:r>
    </w:p>
    <w:p>
      <w:r>
        <w:t>Formative Assessment - Analyzing Visual Cues</w:t>
      </w:r>
    </w:p>
    <w:p>
      <w:pPr>
        <w:pStyle w:val="Heading3"/>
      </w:pPr>
      <w:r>
        <w:t>Questions</w:t>
      </w:r>
    </w:p>
    <w:p>
      <w:pPr>
        <w:pStyle w:val="Heading4"/>
      </w:pPr>
      <w:r>
        <w:t>Identify and describe at least two visual cues that influence depth estimates.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Correctanswer</w:t>
      </w:r>
    </w:p>
    <w:p>
      <w:r>
        <w:t>Visual cues such as perspective, which creates a sense of depth through converging lines, and occlusion, where closer objects block the view of those further away, influence depth estimates.</w:t>
      </w:r>
    </w:p>
    <w:p>
      <w:pPr>
        <w:pStyle w:val="Heading2"/>
      </w:pPr>
      <w:r>
        <w:t>3</w:t>
      </w:r>
    </w:p>
    <w:p>
      <w:pPr>
        <w:pStyle w:val="Heading3"/>
      </w:pPr>
      <w:r>
        <w:t>Title</w:t>
      </w:r>
    </w:p>
    <w:p>
      <w:r>
        <w:t>Formative Assessment - Interpreting Depth Maps</w:t>
      </w:r>
    </w:p>
    <w:p>
      <w:pPr>
        <w:pStyle w:val="Heading3"/>
      </w:pPr>
      <w:r>
        <w:t>Questions</w:t>
      </w:r>
    </w:p>
    <w:p>
      <w:pPr>
        <w:pStyle w:val="Heading4"/>
      </w:pPr>
      <w:r>
        <w:t>Given a relative depth map, compare it to a physical observation and discuss any discrepancies.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Correctanswer</w:t>
      </w:r>
    </w:p>
    <w:p>
      <w:r>
        <w:t>Responses will vary, but students should identify specific areas where the depth map does not align with real-world observations.</w:t>
      </w:r>
    </w:p>
    <w:p>
      <w:pPr>
        <w:pStyle w:val="Heading2"/>
      </w:pPr>
      <w:r>
        <w:t>4</w:t>
      </w:r>
    </w:p>
    <w:p>
      <w:pPr>
        <w:pStyle w:val="Heading3"/>
      </w:pPr>
      <w:r>
        <w:t>Title</w:t>
      </w:r>
    </w:p>
    <w:p>
      <w:r>
        <w:t>Formative Assessment - Investigating Misleading Results</w:t>
      </w:r>
    </w:p>
    <w:p>
      <w:pPr>
        <w:pStyle w:val="Heading3"/>
      </w:pPr>
      <w:r>
        <w:t>Questions</w:t>
      </w:r>
    </w:p>
    <w:p>
      <w:pPr>
        <w:pStyle w:val="Heading4"/>
      </w:pPr>
      <w:r>
        <w:t>Discuss a scenario where an AI depth model could produce misleading results.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Correctanswer</w:t>
      </w:r>
    </w:p>
    <w:p>
      <w:r>
        <w:t>A scenario could involve a scene with complex textures or patterns that confuse the AI, leading to incorrect depth estimations.</w:t>
      </w:r>
    </w:p>
    <w:p>
      <w:pPr>
        <w:pStyle w:val="Heading2"/>
      </w:pPr>
      <w:r>
        <w:t>5</w:t>
      </w:r>
    </w:p>
    <w:p>
      <w:pPr>
        <w:pStyle w:val="Heading3"/>
      </w:pPr>
      <w:r>
        <w:t>Title</w:t>
      </w:r>
    </w:p>
    <w:p>
      <w:r>
        <w:t>Formative Assessment - Validating AI Depth</w:t>
      </w:r>
    </w:p>
    <w:p>
      <w:pPr>
        <w:pStyle w:val="Heading3"/>
      </w:pPr>
      <w:r>
        <w:t>Questions</w:t>
      </w:r>
    </w:p>
    <w:p>
      <w:pPr>
        <w:pStyle w:val="Heading4"/>
      </w:pPr>
      <w:r>
        <w:t>Why is it important to validate AI depth estimates with additional evidence?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Correctanswer</w:t>
      </w:r>
    </w:p>
    <w:p>
      <w:r>
        <w:t>It is important because AI depth estimates can be inaccurate due to various factors; validation helps ensure reliability and accuracy in practical applications.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Summative Assessment - Comprehensive AI Depth Estimation</w:t>
      </w:r>
    </w:p>
    <w:p>
      <w:pPr>
        <w:pStyle w:val="Heading2"/>
      </w:pPr>
      <w:r>
        <w:t>Questions</w:t>
      </w:r>
    </w:p>
    <w:p>
      <w:pPr>
        <w:pStyle w:val="Heading3"/>
      </w:pPr>
      <w:r>
        <w:t>Explain the difference between measurement, calculation, and estimation in the context of AI depth.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Correctanswer</w:t>
      </w:r>
    </w:p>
    <w:p>
      <w:r>
        <w:t>Measurement refers to direct distance measurements, calculation involves derived distances using known parameters, and estimation is AI-inferred depth based on learned patterns.</w:t>
      </w:r>
    </w:p>
    <w:p>
      <w:pPr>
        <w:pStyle w:val="Heading3"/>
      </w:pPr>
      <w:r>
        <w:t>Analyze a given depth map and identify potential visual cues and misleading results.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Correctanswer</w:t>
      </w:r>
    </w:p>
    <w:p>
      <w:r>
        <w:t>Responses will vary, but students should identify specific visual cues and any discrepancies between the depth map and real-life observations.</w:t>
      </w:r>
    </w:p>
    <w:p>
      <w:pPr>
        <w:pStyle w:val="Heading3"/>
      </w:pPr>
      <w:r>
        <w:t>Justify the need for combining AI depth estimates with other forms of evidence.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Correctanswer</w:t>
      </w:r>
    </w:p>
    <w:p>
      <w:r>
        <w:t>Combining AI depth estimates with other evidence is crucial to enhance accuracy, reduce errors, and provide a more comprehensive understanding of spatial relationships.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Understanding of Concepts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Exemplary</w:t>
      </w:r>
    </w:p>
    <w:p>
      <w:pPr>
        <w:pStyle w:val="Heading6"/>
      </w:pPr>
      <w:r>
        <w:t>Description</w:t>
      </w:r>
    </w:p>
    <w:p>
      <w:r>
        <w:t>Demonstrates a thorough understanding of monocular AI depth and its implications.</w:t>
      </w:r>
    </w:p>
    <w:p>
      <w:pPr>
        <w:pStyle w:val="Heading6"/>
      </w:pPr>
      <w:r>
        <w:t>Level</w:t>
      </w:r>
    </w:p>
    <w:p>
      <w:r>
        <w:t>Proficient</w:t>
      </w:r>
    </w:p>
    <w:p>
      <w:pPr>
        <w:pStyle w:val="Heading6"/>
      </w:pPr>
      <w:r>
        <w:t>Description</w:t>
      </w:r>
    </w:p>
    <w:p>
      <w:r>
        <w:t>Shows a good understanding of concepts with minor inaccuracies.</w:t>
      </w:r>
    </w:p>
    <w:p>
      <w:pPr>
        <w:pStyle w:val="Heading6"/>
      </w:pPr>
      <w:r>
        <w:t>Level</w:t>
      </w:r>
    </w:p>
    <w:p>
      <w:r>
        <w:t>Needs Improvement</w:t>
      </w:r>
    </w:p>
    <w:p>
      <w:pPr>
        <w:pStyle w:val="Heading6"/>
      </w:pPr>
      <w:r>
        <w:t>Description</w:t>
      </w:r>
    </w:p>
    <w:p>
      <w:r>
        <w:t>Displays limited understanding, with significant inaccuracies.</w:t>
      </w:r>
    </w:p>
    <w:p>
      <w:pPr>
        <w:pStyle w:val="Heading4"/>
      </w:pPr>
      <w:r>
        <w:t>Category</w:t>
      </w:r>
    </w:p>
    <w:p>
      <w:r>
        <w:t>Analysis of Depth Maps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Exemplary</w:t>
      </w:r>
    </w:p>
    <w:p>
      <w:pPr>
        <w:pStyle w:val="Heading6"/>
      </w:pPr>
      <w:r>
        <w:t>Description</w:t>
      </w:r>
    </w:p>
    <w:p>
      <w:r>
        <w:t>Provides a comprehensive analysis of depth maps with clear identification of visual cues and discrepancies.</w:t>
      </w:r>
    </w:p>
    <w:p>
      <w:pPr>
        <w:pStyle w:val="Heading6"/>
      </w:pPr>
      <w:r>
        <w:t>Level</w:t>
      </w:r>
    </w:p>
    <w:p>
      <w:r>
        <w:t>Proficient</w:t>
      </w:r>
    </w:p>
    <w:p>
      <w:pPr>
        <w:pStyle w:val="Heading6"/>
      </w:pPr>
      <w:r>
        <w:t>Description</w:t>
      </w:r>
    </w:p>
    <w:p>
      <w:r>
        <w:t>Analyzes depth maps adequately, though some cues may be overlooked.</w:t>
      </w:r>
    </w:p>
    <w:p>
      <w:pPr>
        <w:pStyle w:val="Heading6"/>
      </w:pPr>
      <w:r>
        <w:t>Level</w:t>
      </w:r>
    </w:p>
    <w:p>
      <w:r>
        <w:t>Needs Improvement</w:t>
      </w:r>
    </w:p>
    <w:p>
      <w:pPr>
        <w:pStyle w:val="Heading6"/>
      </w:pPr>
      <w:r>
        <w:t>Description</w:t>
      </w:r>
    </w:p>
    <w:p>
      <w:r>
        <w:t>Offers a superficial analysis with minimal identification of cues or discrepancies.</w:t>
      </w:r>
    </w:p>
    <w:p>
      <w:pPr>
        <w:pStyle w:val="Heading4"/>
      </w:pPr>
      <w:r>
        <w:t>Category</w:t>
      </w:r>
    </w:p>
    <w:p>
      <w:r>
        <w:t>Justification of Validations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Exemplary</w:t>
      </w:r>
    </w:p>
    <w:p>
      <w:pPr>
        <w:pStyle w:val="Heading6"/>
      </w:pPr>
      <w:r>
        <w:t>Description</w:t>
      </w:r>
    </w:p>
    <w:p>
      <w:r>
        <w:t>Offers a well-reasoned justification for validation of AI depth estimates, citing relevant examples.</w:t>
      </w:r>
    </w:p>
    <w:p>
      <w:pPr>
        <w:pStyle w:val="Heading6"/>
      </w:pPr>
      <w:r>
        <w:t>Level</w:t>
      </w:r>
    </w:p>
    <w:p>
      <w:r>
        <w:t>Proficient</w:t>
      </w:r>
    </w:p>
    <w:p>
      <w:pPr>
        <w:pStyle w:val="Heading6"/>
      </w:pPr>
      <w:r>
        <w:t>Description</w:t>
      </w:r>
    </w:p>
    <w:p>
      <w:r>
        <w:t>Justifies the need for validation but lacks depth in reasoning or examples.</w:t>
      </w:r>
    </w:p>
    <w:p>
      <w:pPr>
        <w:pStyle w:val="Heading6"/>
      </w:pPr>
      <w:r>
        <w:t>Level</w:t>
      </w:r>
    </w:p>
    <w:p>
      <w:r>
        <w:t>Needs Improvement</w:t>
      </w:r>
    </w:p>
    <w:p>
      <w:pPr>
        <w:pStyle w:val="Heading6"/>
      </w:pPr>
      <w:r>
        <w:t>Description</w:t>
      </w:r>
    </w:p>
    <w:p>
      <w:r>
        <w:t>Fails to adequately justify the need for validation.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