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Underwater Robot Navigation</w:t>
      </w:r>
    </w:p>
    <w:p>
      <w:r>
        <w:rPr>
          <w:color w:val="606060"/>
          <w:sz w:val="22"/>
        </w:rPr>
        <w:t>module_07 | Grade 8-12 | 5 days</w:t>
      </w:r>
    </w:p>
    <w:p/>
    <w:p>
      <w:pPr>
        <w:pStyle w:val="Heading1"/>
      </w:pPr>
      <w:r>
        <w:t>Problemstatement</w:t>
      </w:r>
    </w:p>
    <w:p>
      <w:r>
        <w:t>Design and prototype a robotic system that can navigate underwater to map a submerged area of a lake or ocean using AI depth estimation techniques. The robot should be able to collect depth information to create a visual representation of the underwater terrain, helping researchers understand the ecosystem.</w:t>
      </w:r>
    </w:p>
    <w:p>
      <w:pPr>
        <w:pStyle w:val="Heading1"/>
      </w:pPr>
      <w:r>
        <w:t>Constraints</w:t>
      </w:r>
    </w:p>
    <w:p>
      <w:pPr>
        <w:pStyle w:val="ListBullet"/>
      </w:pPr>
      <w:r>
        <w:t>The robot must be able to operate at a depth of at least 10 meters.</w:t>
      </w:r>
    </w:p>
    <w:p>
      <w:pPr>
        <w:pStyle w:val="ListBullet"/>
      </w:pPr>
      <w:r>
        <w:t>It should be powered by renewable energy sources, such as solar panels or a small wind turbine.</w:t>
      </w:r>
    </w:p>
    <w:p>
      <w:pPr>
        <w:pStyle w:val="ListBullet"/>
      </w:pPr>
      <w:r>
        <w:t>The size of the robot must not exceed 1 meter in any dimension to ensure it can navigate tight spaces.</w:t>
      </w:r>
    </w:p>
    <w:p>
      <w:pPr>
        <w:pStyle w:val="ListBullet"/>
      </w:pPr>
      <w:r>
        <w:t>The system should utilize AI-based analysis to infer depth information from structured optical projections.</w:t>
      </w:r>
    </w:p>
    <w:p>
      <w:pPr>
        <w:pStyle w:val="ListBullet"/>
      </w:pPr>
      <w:r>
        <w:t>The budget for materials must not exceed $500.</w:t>
      </w:r>
    </w:p>
    <w:p>
      <w:pPr>
        <w:pStyle w:val="Heading1"/>
      </w:pPr>
      <w:r>
        <w:t>Successcriteria</w:t>
      </w:r>
    </w:p>
    <w:p>
      <w:pPr>
        <w:pStyle w:val="ListBullet"/>
      </w:pPr>
      <w:r>
        <w:t>The robot successfully navigates at least three different underwater terrains.</w:t>
      </w:r>
    </w:p>
    <w:p>
      <w:pPr>
        <w:pStyle w:val="ListBullet"/>
      </w:pPr>
      <w:r>
        <w:t>The depth information collected is visualized in a clear and informative manner, such as a 2D map or a 3D model.</w:t>
      </w:r>
    </w:p>
    <w:p>
      <w:pPr>
        <w:pStyle w:val="ListBullet"/>
      </w:pPr>
      <w:r>
        <w:t>The robot operates for a minimum of 2 hours on renewable energy without needing a recharge.</w:t>
      </w:r>
    </w:p>
    <w:p>
      <w:pPr>
        <w:pStyle w:val="ListBullet"/>
      </w:pPr>
      <w:r>
        <w:t>The project includes a report detailing the design process, the data collected, and the decision-making process based on evidence.</w:t>
      </w:r>
    </w:p>
    <w:p>
      <w:pPr>
        <w:pStyle w:val="Heading1"/>
      </w:pPr>
      <w:r>
        <w:t>Reflectionquestions</w:t>
      </w:r>
    </w:p>
    <w:p>
      <w:pPr>
        <w:pStyle w:val="ListBullet"/>
      </w:pPr>
      <w:r>
        <w:t>What challenges did you face in ensuring the robot could navigate underwater?</w:t>
      </w:r>
    </w:p>
    <w:p>
      <w:pPr>
        <w:pStyle w:val="ListBullet"/>
      </w:pPr>
      <w:r>
        <w:t>How did you use AI-based analysis in your design, and what evidence supported your decisions?</w:t>
      </w:r>
    </w:p>
    <w:p>
      <w:pPr>
        <w:pStyle w:val="ListBullet"/>
      </w:pPr>
      <w:r>
        <w:t>What alternative designs did you consider, and why did you choose your final design?</w:t>
      </w:r>
    </w:p>
    <w:p>
      <w:pPr>
        <w:pStyle w:val="ListBullet"/>
      </w:pPr>
      <w:r>
        <w:t>In what ways could your robot's design be improved for future iterations?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