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artificial intelligence</w:t>
      </w:r>
    </w:p>
    <w:p>
      <w:pPr>
        <w:pStyle w:val="Heading3"/>
      </w:pPr>
      <w:r>
        <w:t>Definition</w:t>
      </w:r>
    </w:p>
    <w:p>
      <w:r>
        <w:t>The simulation of human intelligence processes by machines, especially computer systems.</w:t>
      </w:r>
    </w:p>
    <w:p>
      <w:pPr>
        <w:pStyle w:val="Heading3"/>
      </w:pPr>
      <w:r>
        <w:t>Example</w:t>
      </w:r>
    </w:p>
    <w:p>
      <w:r>
        <w:t>An AI system that can recognize faces in images.</w:t>
      </w:r>
    </w:p>
    <w:p>
      <w:pPr>
        <w:pStyle w:val="Heading3"/>
      </w:pPr>
      <w:r>
        <w:t>Visual Description</w:t>
      </w:r>
    </w:p>
    <w:p>
      <w:r>
        <w:t>An image of a robot analyzing data on a computer screen.</w:t>
      </w:r>
    </w:p>
    <w:p>
      <w:pPr>
        <w:pStyle w:val="Heading2"/>
      </w:pPr>
      <w:r>
        <w:t>machine learning</w:t>
      </w:r>
    </w:p>
    <w:p>
      <w:pPr>
        <w:pStyle w:val="Heading3"/>
      </w:pPr>
      <w:r>
        <w:t>Definition</w:t>
      </w:r>
    </w:p>
    <w:p>
      <w:r>
        <w:t>A subset of artificial intelligence that enables systems to learn and improve from experience without being explicitly programmed.</w:t>
      </w:r>
    </w:p>
    <w:p>
      <w:pPr>
        <w:pStyle w:val="Heading3"/>
      </w:pPr>
      <w:r>
        <w:t>Example</w:t>
      </w:r>
    </w:p>
    <w:p>
      <w:r>
        <w:t>A recommendation system that suggests movies based on previous viewing habits.</w:t>
      </w:r>
    </w:p>
    <w:p>
      <w:pPr>
        <w:pStyle w:val="Heading3"/>
      </w:pPr>
      <w:r>
        <w:t>Visual Description</w:t>
      </w:r>
    </w:p>
    <w:p>
      <w:r>
        <w:t>A flowchart showing data input leading to model training and output predictions.</w:t>
      </w:r>
    </w:p>
    <w:p>
      <w:pPr>
        <w:pStyle w:val="Heading2"/>
      </w:pPr>
      <w:r>
        <w:t>monocular depth</w:t>
      </w:r>
    </w:p>
    <w:p>
      <w:pPr>
        <w:pStyle w:val="Heading3"/>
      </w:pPr>
      <w:r>
        <w:t>Definition</w:t>
      </w:r>
    </w:p>
    <w:p>
      <w:r>
        <w:t>Depth information derived from a single camera view, which can provide cues for estimating distance.</w:t>
      </w:r>
    </w:p>
    <w:p>
      <w:pPr>
        <w:pStyle w:val="Heading3"/>
      </w:pPr>
      <w:r>
        <w:t>Example</w:t>
      </w:r>
    </w:p>
    <w:p>
      <w:r>
        <w:t>Estimating how far away a tree is using a photograph taken from one angle.</w:t>
      </w:r>
    </w:p>
    <w:p>
      <w:pPr>
        <w:pStyle w:val="Heading3"/>
      </w:pPr>
      <w:r>
        <w:t>Visual Description</w:t>
      </w:r>
    </w:p>
    <w:p>
      <w:r>
        <w:t>An illustration showing a single camera capturing an image with depth cues highlighted.</w:t>
      </w:r>
    </w:p>
    <w:p>
      <w:pPr>
        <w:pStyle w:val="Heading2"/>
      </w:pPr>
      <w:r>
        <w:t>depth estimation</w:t>
      </w:r>
    </w:p>
    <w:p>
      <w:pPr>
        <w:pStyle w:val="Heading3"/>
      </w:pPr>
      <w:r>
        <w:t>Definition</w:t>
      </w:r>
    </w:p>
    <w:p>
      <w:r>
        <w:t>The process of determining the distance to objects in a scene from visual data.</w:t>
      </w:r>
    </w:p>
    <w:p>
      <w:pPr>
        <w:pStyle w:val="Heading3"/>
      </w:pPr>
      <w:r>
        <w:t>Example</w:t>
      </w:r>
    </w:p>
    <w:p>
      <w:r>
        <w:t>Using algorithms to assess how far away various objects are in a single image.</w:t>
      </w:r>
    </w:p>
    <w:p>
      <w:pPr>
        <w:pStyle w:val="Heading3"/>
      </w:pPr>
      <w:r>
        <w:t>Visual Description</w:t>
      </w:r>
    </w:p>
    <w:p>
      <w:r>
        <w:t>An image showing different objects with arrows indicating their estimated distances.</w:t>
      </w:r>
    </w:p>
    <w:p>
      <w:pPr>
        <w:pStyle w:val="Heading2"/>
      </w:pPr>
      <w:r>
        <w:t>depth map</w:t>
      </w:r>
    </w:p>
    <w:p>
      <w:pPr>
        <w:pStyle w:val="Heading3"/>
      </w:pPr>
      <w:r>
        <w:t>Definition</w:t>
      </w:r>
    </w:p>
    <w:p>
      <w:r>
        <w:t>A visual representation where each pixel corresponds to the distance of objects from the camera, typically represented in grayscale.</w:t>
      </w:r>
    </w:p>
    <w:p>
      <w:pPr>
        <w:pStyle w:val="Heading3"/>
      </w:pPr>
      <w:r>
        <w:t>Example</w:t>
      </w:r>
    </w:p>
    <w:p>
      <w:r>
        <w:t>A grayscale image where lighter areas represent closer objects and darker areas represent farther objects.</w:t>
      </w:r>
    </w:p>
    <w:p>
      <w:pPr>
        <w:pStyle w:val="Heading3"/>
      </w:pPr>
      <w:r>
        <w:t>Visual Description</w:t>
      </w:r>
    </w:p>
    <w:p>
      <w:r>
        <w:t>A side-by-side comparison of a color image and its corresponding depth map.</w:t>
      </w:r>
    </w:p>
    <w:p>
      <w:pPr>
        <w:pStyle w:val="Heading2"/>
      </w:pPr>
      <w:r>
        <w:t>training data</w:t>
      </w:r>
    </w:p>
    <w:p>
      <w:pPr>
        <w:pStyle w:val="Heading3"/>
      </w:pPr>
      <w:r>
        <w:t>Definition</w:t>
      </w:r>
    </w:p>
    <w:p>
      <w:r>
        <w:t>The dataset used to train a machine learning model, consisting of input-output pairs.</w:t>
      </w:r>
    </w:p>
    <w:p>
      <w:pPr>
        <w:pStyle w:val="Heading3"/>
      </w:pPr>
      <w:r>
        <w:t>Example</w:t>
      </w:r>
    </w:p>
    <w:p>
      <w:r>
        <w:t>Images of cats and dogs labeled accordingly to teach a model to distinguish between the two.</w:t>
      </w:r>
    </w:p>
    <w:p>
      <w:pPr>
        <w:pStyle w:val="Heading3"/>
      </w:pPr>
      <w:r>
        <w:t>Visual Description</w:t>
      </w:r>
    </w:p>
    <w:p>
      <w:r>
        <w:t>A collection of labeled images displayed on a screen, illustrating input-output pairs.</w:t>
      </w:r>
    </w:p>
    <w:p>
      <w:pPr>
        <w:pStyle w:val="Heading2"/>
      </w:pPr>
      <w:r>
        <w:t>inference</w:t>
      </w:r>
    </w:p>
    <w:p>
      <w:pPr>
        <w:pStyle w:val="Heading3"/>
      </w:pPr>
      <w:r>
        <w:t>Definition</w:t>
      </w:r>
    </w:p>
    <w:p>
      <w:r>
        <w:t>The process of using a trained model to make predictions or decisions based on new data.</w:t>
      </w:r>
    </w:p>
    <w:p>
      <w:pPr>
        <w:pStyle w:val="Heading3"/>
      </w:pPr>
      <w:r>
        <w:t>Example</w:t>
      </w:r>
    </w:p>
    <w:p>
      <w:r>
        <w:t>Using a trained model to identify objects in a new image that was not part of the training set.</w:t>
      </w:r>
    </w:p>
    <w:p>
      <w:pPr>
        <w:pStyle w:val="Heading3"/>
      </w:pPr>
      <w:r>
        <w:t>Visual Description</w:t>
      </w:r>
    </w:p>
    <w:p>
      <w:r>
        <w:t>A diagram showing the flow from a trained model to new data input and output predictions.</w:t>
      </w:r>
    </w:p>
    <w:p>
      <w:pPr>
        <w:pStyle w:val="Heading2"/>
      </w:pPr>
      <w:r>
        <w:t>relative depth</w:t>
      </w:r>
    </w:p>
    <w:p>
      <w:pPr>
        <w:pStyle w:val="Heading3"/>
      </w:pPr>
      <w:r>
        <w:t>Definition</w:t>
      </w:r>
    </w:p>
    <w:p>
      <w:r>
        <w:t>The perception of distance between objects based on their spatial relationships to one another.</w:t>
      </w:r>
    </w:p>
    <w:p>
      <w:pPr>
        <w:pStyle w:val="Heading3"/>
      </w:pPr>
      <w:r>
        <w:t>Example</w:t>
      </w:r>
    </w:p>
    <w:p>
      <w:r>
        <w:t>Noticing that a car is closer to you than a building in the background.</w:t>
      </w:r>
    </w:p>
    <w:p>
      <w:pPr>
        <w:pStyle w:val="Heading3"/>
      </w:pPr>
      <w:r>
        <w:t>Visual Description</w:t>
      </w:r>
    </w:p>
    <w:p>
      <w:r>
        <w:t>An image showing multiple objects with lines indicating their relative distances from one another.</w:t>
      </w:r>
    </w:p>
    <w:p>
      <w:pPr>
        <w:pStyle w:val="Heading2"/>
      </w:pPr>
      <w:r>
        <w:t>confidence</w:t>
      </w:r>
    </w:p>
    <w:p>
      <w:pPr>
        <w:pStyle w:val="Heading3"/>
      </w:pPr>
      <w:r>
        <w:t>Definition</w:t>
      </w:r>
    </w:p>
    <w:p>
      <w:r>
        <w:t>A measure of certainty in the predictions made by a model, often expressed as a percentage.</w:t>
      </w:r>
    </w:p>
    <w:p>
      <w:pPr>
        <w:pStyle w:val="Heading3"/>
      </w:pPr>
      <w:r>
        <w:t>Example</w:t>
      </w:r>
    </w:p>
    <w:p>
      <w:r>
        <w:t>A model predicting that there is a 90% chance an image contains a cat.</w:t>
      </w:r>
    </w:p>
    <w:p>
      <w:pPr>
        <w:pStyle w:val="Heading3"/>
      </w:pPr>
      <w:r>
        <w:t>Visual Description</w:t>
      </w:r>
    </w:p>
    <w:p>
      <w:r>
        <w:t>A graphical representation of confidence scores displayed alongside predicted labels.</w:t>
      </w:r>
    </w:p>
    <w:p>
      <w:pPr>
        <w:pStyle w:val="Heading2"/>
      </w:pPr>
      <w:r>
        <w:t>generalization</w:t>
      </w:r>
    </w:p>
    <w:p>
      <w:pPr>
        <w:pStyle w:val="Heading3"/>
      </w:pPr>
      <w:r>
        <w:t>Definition</w:t>
      </w:r>
    </w:p>
    <w:p>
      <w:r>
        <w:t>The ability of a model to perform well on unseen data that was not included in its training set.</w:t>
      </w:r>
    </w:p>
    <w:p>
      <w:pPr>
        <w:pStyle w:val="Heading3"/>
      </w:pPr>
      <w:r>
        <w:t>Example</w:t>
      </w:r>
    </w:p>
    <w:p>
      <w:r>
        <w:t>A model trained on images of dogs that successfully identifies a dog in a new photo it has never seen before.</w:t>
      </w:r>
    </w:p>
    <w:p>
      <w:pPr>
        <w:pStyle w:val="Heading3"/>
      </w:pPr>
      <w:r>
        <w:t>Visual Description</w:t>
      </w:r>
    </w:p>
    <w:p>
      <w:r>
        <w:t>A visual showing a model applying learned knowledge to new, unseen examples.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