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Module</w:t>
      </w:r>
    </w:p>
    <w:p>
      <w:r>
        <w:t>AI Depth Estimation</w:t>
      </w:r>
    </w:p>
    <w:p>
      <w:pPr>
        <w:pStyle w:val="Heading1"/>
      </w:pPr>
      <w:r>
        <w:t>Preassessment</w:t>
      </w:r>
    </w:p>
    <w:p>
      <w:pPr>
        <w:pStyle w:val="Heading2"/>
      </w:pPr>
      <w:r>
        <w:t>Description</w:t>
      </w:r>
    </w:p>
    <w:p>
      <w:r>
        <w:t>Überprüfen Sie Ihr Vorwissen über die Grundlagen der Tiefenschätzung und der Rolle von KI.</w:t>
      </w:r>
    </w:p>
    <w:p>
      <w:pPr>
        <w:pStyle w:val="Heading2"/>
      </w:pPr>
      <w:r>
        <w:t>Questions</w:t>
      </w:r>
    </w:p>
    <w:p>
      <w:pPr>
        <w:pStyle w:val="Heading4"/>
      </w:pPr>
      <w:r>
        <w:t>Question</w:t>
      </w:r>
    </w:p>
    <w:p>
      <w:r>
        <w:t>Was verstehen Sie unter der Begriffsdefinition 'Tiefenschätzung'?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Question</w:t>
      </w:r>
    </w:p>
    <w:p>
      <w:r>
        <w:t>Nennen Sie einige visuelle Hinweise, die Sie zur Schätzung der Tiefe verwenden würden.</w:t>
      </w:r>
    </w:p>
    <w:p>
      <w:pPr>
        <w:pStyle w:val="Heading4"/>
      </w:pPr>
      <w:r>
        <w:t>Type</w:t>
      </w:r>
    </w:p>
    <w:p>
      <w:r>
        <w:t>Multiple 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Farbe</w:t>
      </w:r>
    </w:p>
    <w:p>
      <w:pPr>
        <w:pStyle w:val="ListBullet"/>
      </w:pPr>
      <w:r>
        <w:t>b) Perspektive</w:t>
      </w:r>
    </w:p>
    <w:p>
      <w:pPr>
        <w:pStyle w:val="ListBullet"/>
      </w:pPr>
      <w:r>
        <w:t>c) Lautstärke</w:t>
      </w:r>
    </w:p>
    <w:p>
      <w:pPr>
        <w:pStyle w:val="ListBullet"/>
      </w:pPr>
      <w:r>
        <w:t>d) Bewegung</w:t>
      </w:r>
    </w:p>
    <w:p>
      <w:pPr>
        <w:pStyle w:val="Heading4"/>
      </w:pPr>
      <w:r>
        <w:t>Correctanswer</w:t>
      </w:r>
    </w:p>
    <w:p>
      <w:r>
        <w:t>b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Description</w:t>
      </w:r>
    </w:p>
    <w:p>
      <w:r>
        <w:t>Tiefenschätzung durch visuelle Muster</w:t>
      </w:r>
    </w:p>
    <w:p>
      <w:pPr>
        <w:pStyle w:val="Heading3"/>
      </w:pPr>
      <w:r>
        <w:t>Questions</w:t>
      </w:r>
    </w:p>
    <w:p>
      <w:pPr>
        <w:pStyle w:val="Heading5"/>
      </w:pPr>
      <w:r>
        <w:t>Question</w:t>
      </w:r>
    </w:p>
    <w:p>
      <w:r>
        <w:t>Erklären Sie, wie ein AI-Modell visuelle Muster zur Tiefenschätzung verwendet.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Learningobjective</w:t>
      </w:r>
    </w:p>
    <w:p>
      <w:r>
        <w:t>lo_07_01</w:t>
      </w:r>
    </w:p>
    <w:p>
      <w:r>
        <w:t>Session: 2</w:t>
      </w:r>
    </w:p>
    <w:p>
      <w:pPr>
        <w:pStyle w:val="Heading3"/>
      </w:pPr>
      <w:r>
        <w:t>Description</w:t>
      </w:r>
    </w:p>
    <w:p>
      <w:r>
        <w:t>Einfluss visueller Hinweise</w:t>
      </w:r>
    </w:p>
    <w:p>
      <w:pPr>
        <w:pStyle w:val="Heading3"/>
      </w:pPr>
      <w:r>
        <w:t>Questions</w:t>
      </w:r>
    </w:p>
    <w:p>
      <w:pPr>
        <w:pStyle w:val="Heading5"/>
      </w:pPr>
      <w:r>
        <w:t>Question</w:t>
      </w:r>
    </w:p>
    <w:p>
      <w:r>
        <w:t>Identifizieren Sie drei visuelle Hinweise, die die Tiefenschätzung beeinflussen, und erläutern Sie deren Bedeutung.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Learningobjective</w:t>
      </w:r>
    </w:p>
    <w:p>
      <w:r>
        <w:t>lo_07_02</w:t>
      </w:r>
    </w:p>
    <w:p>
      <w:r>
        <w:t>Session: 3</w:t>
      </w:r>
    </w:p>
    <w:p>
      <w:pPr>
        <w:pStyle w:val="Heading3"/>
      </w:pPr>
      <w:r>
        <w:t>Description</w:t>
      </w:r>
    </w:p>
    <w:p>
      <w:r>
        <w:t>Relative Tiefenkarten interpretieren</w:t>
      </w:r>
    </w:p>
    <w:p>
      <w:pPr>
        <w:pStyle w:val="Heading3"/>
      </w:pPr>
      <w:r>
        <w:t>Questions</w:t>
      </w:r>
    </w:p>
    <w:p>
      <w:pPr>
        <w:pStyle w:val="Heading5"/>
      </w:pPr>
      <w:r>
        <w:t>Question</w:t>
      </w:r>
    </w:p>
    <w:p>
      <w:r>
        <w:t>Vergleichen Sie die Tiefenkarte eines AI-Modells mit einer physischen Beobachtung. Was sind die Unterschiede?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Learningobjective</w:t>
      </w:r>
    </w:p>
    <w:p>
      <w:r>
        <w:t>lo_07_03</w:t>
      </w:r>
    </w:p>
    <w:p>
      <w:r>
        <w:t>Session: 4</w:t>
      </w:r>
    </w:p>
    <w:p>
      <w:pPr>
        <w:pStyle w:val="Heading3"/>
      </w:pPr>
      <w:r>
        <w:t>Description</w:t>
      </w:r>
    </w:p>
    <w:p>
      <w:r>
        <w:t>Fehlerquellen in AI-Tiefenmodellen</w:t>
      </w:r>
    </w:p>
    <w:p>
      <w:pPr>
        <w:pStyle w:val="Heading3"/>
      </w:pPr>
      <w:r>
        <w:t>Questions</w:t>
      </w:r>
    </w:p>
    <w:p>
      <w:pPr>
        <w:pStyle w:val="Heading5"/>
      </w:pPr>
      <w:r>
        <w:t>Question</w:t>
      </w:r>
    </w:p>
    <w:p>
      <w:r>
        <w:t>Untersuchen Sie eine Situation, in der ein AI-Tiefenmodell irreführende Ergebnisse liefert. Was könnte die Ursache sein?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Learningobjective</w:t>
      </w:r>
    </w:p>
    <w:p>
      <w:r>
        <w:t>lo_07_04</w:t>
      </w:r>
    </w:p>
    <w:p>
      <w:r>
        <w:t>Session: 5</w:t>
      </w:r>
    </w:p>
    <w:p>
      <w:pPr>
        <w:pStyle w:val="Heading3"/>
      </w:pPr>
      <w:r>
        <w:t>Description</w:t>
      </w:r>
    </w:p>
    <w:p>
      <w:r>
        <w:t>Validierung der AI-Tiefenschätzung</w:t>
      </w:r>
    </w:p>
    <w:p>
      <w:pPr>
        <w:pStyle w:val="Heading3"/>
      </w:pPr>
      <w:r>
        <w:t>Questions</w:t>
      </w:r>
    </w:p>
    <w:p>
      <w:pPr>
        <w:pStyle w:val="Heading5"/>
      </w:pPr>
      <w:r>
        <w:t>Question</w:t>
      </w:r>
    </w:p>
    <w:p>
      <w:r>
        <w:t>Begründen Sie, warum die Validierung von AI-Tiefenschätzungen wichtig ist und wie zusätzliche Beweise integriert werden können.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Learningobjective</w:t>
      </w:r>
    </w:p>
    <w:p>
      <w:r>
        <w:t>lo_07_05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Description</w:t>
      </w:r>
    </w:p>
    <w:p>
      <w:r>
        <w:t>Abschlussprüfung zum Modul AI-Tiefenschätzung</w:t>
      </w:r>
    </w:p>
    <w:p>
      <w:pPr>
        <w:pStyle w:val="Heading2"/>
      </w:pPr>
      <w:r>
        <w:t>Questions</w:t>
      </w:r>
    </w:p>
    <w:p>
      <w:pPr>
        <w:pStyle w:val="Heading4"/>
      </w:pPr>
      <w:r>
        <w:t>Question</w:t>
      </w:r>
    </w:p>
    <w:p>
      <w:r>
        <w:t>Definieren Sie die Unterschiede zwischen direkter Messung, abgeleiteter Berechnung und Schätzung. Geben Sie Beispiele für jede Kategorie.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Question</w:t>
      </w:r>
    </w:p>
    <w:p>
      <w:r>
        <w:t>Analysieren Sie eine Fallstudie, in der AI zur Tiefenschätzung eingesetzt wurde. Was waren die Stärken und Schwächen des Modells?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Question</w:t>
      </w:r>
    </w:p>
    <w:p>
      <w:r>
        <w:t>Entwickeln Sie ein kurzes Konzept, wie Sie eine AI-Tiefenschätzung in einem realen Anwendungsfall validieren würden.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Criterion</w:t>
      </w:r>
    </w:p>
    <w:p>
      <w:r>
        <w:t>Inhaltliche Genauigkeit</w:t>
      </w:r>
    </w:p>
    <w:p>
      <w:pPr>
        <w:pStyle w:val="Heading4"/>
      </w:pPr>
      <w:r>
        <w:t>Description</w:t>
      </w:r>
    </w:p>
    <w:p>
      <w:r>
        <w:t>Präsentiert präzise und relevante Informationen zu AI-Tiefenschätzungen.</w:t>
      </w:r>
    </w:p>
    <w:p>
      <w:pPr>
        <w:pStyle w:val="Heading4"/>
      </w:pPr>
      <w:r>
        <w:t>Levels</w:t>
      </w:r>
    </w:p>
    <w:p>
      <w:pPr>
        <w:pStyle w:val="Heading5"/>
      </w:pPr>
      <w:r>
        <w:t>Exzellent</w:t>
      </w:r>
    </w:p>
    <w:p>
      <w:r>
        <w:t>Alle Informationen sind korrekt und gut erklärt.</w:t>
      </w:r>
    </w:p>
    <w:p>
      <w:pPr>
        <w:pStyle w:val="Heading5"/>
      </w:pPr>
      <w:r>
        <w:t>Gut</w:t>
      </w:r>
    </w:p>
    <w:p>
      <w:r>
        <w:t>Die meisten Informationen sind korrekt, einige Erklärungen könnten klarer sein.</w:t>
      </w:r>
    </w:p>
    <w:p>
      <w:pPr>
        <w:pStyle w:val="Heading5"/>
      </w:pPr>
      <w:r>
        <w:t>Befriedigend</w:t>
      </w:r>
    </w:p>
    <w:p>
      <w:r>
        <w:t>Einige Informationen sind ungenau oder unvollständig.</w:t>
      </w:r>
    </w:p>
    <w:p>
      <w:pPr>
        <w:pStyle w:val="Heading5"/>
      </w:pPr>
      <w:r>
        <w:t>Unzureichend</w:t>
      </w:r>
    </w:p>
    <w:p>
      <w:r>
        <w:t>Die meisten Informationen sind ungenau oder fehlen.</w:t>
      </w:r>
    </w:p>
    <w:p>
      <w:pPr>
        <w:pStyle w:val="Heading4"/>
      </w:pPr>
      <w:r>
        <w:t>Criterion</w:t>
      </w:r>
    </w:p>
    <w:p>
      <w:r>
        <w:t>Analytische Fähigkeiten</w:t>
      </w:r>
    </w:p>
    <w:p>
      <w:pPr>
        <w:pStyle w:val="Heading4"/>
      </w:pPr>
      <w:r>
        <w:t>Description</w:t>
      </w:r>
    </w:p>
    <w:p>
      <w:r>
        <w:t>Fähigkeit, visuelle Hinweise und deren Einfluss auf die Tiefenschätzung zu analysieren.</w:t>
      </w:r>
    </w:p>
    <w:p>
      <w:pPr>
        <w:pStyle w:val="Heading4"/>
      </w:pPr>
      <w:r>
        <w:t>Levels</w:t>
      </w:r>
    </w:p>
    <w:p>
      <w:pPr>
        <w:pStyle w:val="Heading5"/>
      </w:pPr>
      <w:r>
        <w:t>Exzellent</w:t>
      </w:r>
    </w:p>
    <w:p>
      <w:r>
        <w:t>Ausgezeichnete Analyse mit klaren Beispielen.</w:t>
      </w:r>
    </w:p>
    <w:p>
      <w:pPr>
        <w:pStyle w:val="Heading5"/>
      </w:pPr>
      <w:r>
        <w:t>Gut</w:t>
      </w:r>
    </w:p>
    <w:p>
      <w:r>
        <w:t>Gute Analyse, aber einige Punkte könnten vertieft werden.</w:t>
      </w:r>
    </w:p>
    <w:p>
      <w:pPr>
        <w:pStyle w:val="Heading5"/>
      </w:pPr>
      <w:r>
        <w:t>Befriedigend</w:t>
      </w:r>
    </w:p>
    <w:p>
      <w:r>
        <w:t>Begrenzte Analyse, einige wichtige Punkte fehlen.</w:t>
      </w:r>
    </w:p>
    <w:p>
      <w:pPr>
        <w:pStyle w:val="Heading5"/>
      </w:pPr>
      <w:r>
        <w:t>Unzureichend</w:t>
      </w:r>
    </w:p>
    <w:p>
      <w:r>
        <w:t>Schwache Analyse, kaum relevante Punkte.</w:t>
      </w:r>
    </w:p>
    <w:p>
      <w:pPr>
        <w:pStyle w:val="Heading4"/>
      </w:pPr>
      <w:r>
        <w:t>Criterion</w:t>
      </w:r>
    </w:p>
    <w:p>
      <w:r>
        <w:t>Kreativität in der Problemlösung</w:t>
      </w:r>
    </w:p>
    <w:p>
      <w:pPr>
        <w:pStyle w:val="Heading4"/>
      </w:pPr>
      <w:r>
        <w:t>Description</w:t>
      </w:r>
    </w:p>
    <w:p>
      <w:r>
        <w:t>Innovative Ansätze zur Validierung von AI-Tiefenschätzungen.</w:t>
      </w:r>
    </w:p>
    <w:p>
      <w:pPr>
        <w:pStyle w:val="Heading4"/>
      </w:pPr>
      <w:r>
        <w:t>Levels</w:t>
      </w:r>
    </w:p>
    <w:p>
      <w:pPr>
        <w:pStyle w:val="Heading5"/>
      </w:pPr>
      <w:r>
        <w:t>Exzellent</w:t>
      </w:r>
    </w:p>
    <w:p>
      <w:r>
        <w:t>Sehr kreative und umsetzbare Vorschläge.</w:t>
      </w:r>
    </w:p>
    <w:p>
      <w:pPr>
        <w:pStyle w:val="Heading5"/>
      </w:pPr>
      <w:r>
        <w:t>Gut</w:t>
      </w:r>
    </w:p>
    <w:p>
      <w:r>
        <w:t>Gute Ideen, die jedoch etwas mehr Detail benötigen.</w:t>
      </w:r>
    </w:p>
    <w:p>
      <w:pPr>
        <w:pStyle w:val="Heading5"/>
      </w:pPr>
      <w:r>
        <w:t>Befriedigend</w:t>
      </w:r>
    </w:p>
    <w:p>
      <w:r>
        <w:t>Einige kreative Ansätze, aber nicht gut ausgearbeitet.</w:t>
      </w:r>
    </w:p>
    <w:p>
      <w:pPr>
        <w:pStyle w:val="Heading5"/>
      </w:pPr>
      <w:r>
        <w:t>Unzureichend</w:t>
      </w:r>
    </w:p>
    <w:p>
      <w:r>
        <w:t>Kaum kreative Ansätze, wenig durchdacht.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