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Künstliche Intelligenz</w:t>
      </w:r>
    </w:p>
    <w:p>
      <w:pPr>
        <w:pStyle w:val="Heading3"/>
      </w:pPr>
      <w:r>
        <w:t>Definition</w:t>
      </w:r>
    </w:p>
    <w:p>
      <w:r>
        <w:t>Ein Bereich der Informatik, der sich mit der Schaffung von Systemen beschäftigt, die menschenähnliche Intelligenzleistungen erbringen können.</w:t>
      </w:r>
    </w:p>
    <w:p>
      <w:pPr>
        <w:pStyle w:val="Heading3"/>
      </w:pPr>
      <w:r>
        <w:t>Example</w:t>
      </w:r>
    </w:p>
    <w:p>
      <w:r>
        <w:t>Ein KI-System kann Bilder analysieren und erkennen, was darauf abgebildet ist, ähnlich wie ein Mensch.</w:t>
      </w:r>
    </w:p>
    <w:p>
      <w:pPr>
        <w:pStyle w:val="Heading3"/>
      </w:pPr>
      <w:r>
        <w:t>Visual Description</w:t>
      </w:r>
    </w:p>
    <w:p>
      <w:r>
        <w:t>Ein Diagramm, das ein neuronales Netzwerk zeigt, das aus mehreren Schichten besteht, die miteinander verbunden sind.</w:t>
      </w:r>
    </w:p>
    <w:p>
      <w:pPr>
        <w:pStyle w:val="Heading2"/>
      </w:pPr>
      <w:r>
        <w:t>Maschinelles Lernen</w:t>
      </w:r>
    </w:p>
    <w:p>
      <w:pPr>
        <w:pStyle w:val="Heading3"/>
      </w:pPr>
      <w:r>
        <w:t>Definition</w:t>
      </w:r>
    </w:p>
    <w:p>
      <w:r>
        <w:t>Ein Teilbereich der künstlichen Intelligenz, der Algorithmen umfasst, die aus Daten lernen, um Vorhersagen oder Entscheidungen zu treffen.</w:t>
      </w:r>
    </w:p>
    <w:p>
      <w:pPr>
        <w:pStyle w:val="Heading3"/>
      </w:pPr>
      <w:r>
        <w:t>Example</w:t>
      </w:r>
    </w:p>
    <w:p>
      <w:r>
        <w:t>Ein Algorithmus, der aus historischen Verkaufsdaten lernt, um zukünftige Verkäufe vorherzusagen.</w:t>
      </w:r>
    </w:p>
    <w:p>
      <w:pPr>
        <w:pStyle w:val="Heading3"/>
      </w:pPr>
      <w:r>
        <w:t>Visual Description</w:t>
      </w:r>
    </w:p>
    <w:p>
      <w:r>
        <w:t>Ein Flussdiagramm, das den Prozess des maschinellen Lernens von der Datensammlung bis zur Vorhersage darstellt.</w:t>
      </w:r>
    </w:p>
    <w:p>
      <w:pPr>
        <w:pStyle w:val="Heading2"/>
      </w:pPr>
      <w:r>
        <w:t>Monokulare Tiefe</w:t>
      </w:r>
    </w:p>
    <w:p>
      <w:pPr>
        <w:pStyle w:val="Heading3"/>
      </w:pPr>
      <w:r>
        <w:t>Definition</w:t>
      </w:r>
    </w:p>
    <w:p>
      <w:r>
        <w:t>Die Fähigkeit, die Tiefeninformation aus einem einzigen Kamerabild abzuleiten.</w:t>
      </w:r>
    </w:p>
    <w:p>
      <w:pPr>
        <w:pStyle w:val="Heading3"/>
      </w:pPr>
      <w:r>
        <w:t>Example</w:t>
      </w:r>
    </w:p>
    <w:p>
      <w:r>
        <w:t>Ein Bild einer Straße, bei dem die Distanz zu den Fahrzeugen anhand ihrer Größe geschätzt wird.</w:t>
      </w:r>
    </w:p>
    <w:p>
      <w:pPr>
        <w:pStyle w:val="Heading3"/>
      </w:pPr>
      <w:r>
        <w:t>Visual Description</w:t>
      </w:r>
    </w:p>
    <w:p>
      <w:r>
        <w:t>Eine grafische Darstellung, die zeigt, wie Größenverhältnisse zur Schätzung von Tiefen verwendet werden.</w:t>
      </w:r>
    </w:p>
    <w:p>
      <w:pPr>
        <w:pStyle w:val="Heading2"/>
      </w:pPr>
      <w:r>
        <w:t>Tiefenschätzung</w:t>
      </w:r>
    </w:p>
    <w:p>
      <w:pPr>
        <w:pStyle w:val="Heading3"/>
      </w:pPr>
      <w:r>
        <w:t>Definition</w:t>
      </w:r>
    </w:p>
    <w:p>
      <w:r>
        <w:t>Der Prozess der Berechnung oder Ableitung der Entfernung von Objekten in einer Szene.</w:t>
      </w:r>
    </w:p>
    <w:p>
      <w:pPr>
        <w:pStyle w:val="Heading3"/>
      </w:pPr>
      <w:r>
        <w:t>Example</w:t>
      </w:r>
    </w:p>
    <w:p>
      <w:r>
        <w:t>Die Schätzung der Entfernung eines Objekts in einem Bild mithilfe von Algorithmen zur Bildverarbeitung.</w:t>
      </w:r>
    </w:p>
    <w:p>
      <w:pPr>
        <w:pStyle w:val="Heading3"/>
      </w:pPr>
      <w:r>
        <w:t>Visual Description</w:t>
      </w:r>
    </w:p>
    <w:p>
      <w:r>
        <w:t>Ein Bild, das die verschiedenen Methoden zur Tiefenschätzung veranschaulicht, z.B. durch Monokular- und Stereoansichten.</w:t>
      </w:r>
    </w:p>
    <w:p>
      <w:pPr>
        <w:pStyle w:val="Heading2"/>
      </w:pPr>
      <w:r>
        <w:t>Tiefenkarte</w:t>
      </w:r>
    </w:p>
    <w:p>
      <w:pPr>
        <w:pStyle w:val="Heading3"/>
      </w:pPr>
      <w:r>
        <w:t>Definition</w:t>
      </w:r>
    </w:p>
    <w:p>
      <w:r>
        <w:t>Eine 2D-Darstellung, die die Tiefeninformation eines 3D-Raums in Graustufen oder Farben darstellt.</w:t>
      </w:r>
    </w:p>
    <w:p>
      <w:pPr>
        <w:pStyle w:val="Heading3"/>
      </w:pPr>
      <w:r>
        <w:t>Example</w:t>
      </w:r>
    </w:p>
    <w:p>
      <w:r>
        <w:t>Eine Tiefenkarte, die zeigt, wie nah oder fern verschiedene Objekte in einem Raum sind.</w:t>
      </w:r>
    </w:p>
    <w:p>
      <w:pPr>
        <w:pStyle w:val="Heading3"/>
      </w:pPr>
      <w:r>
        <w:t>Visual Description</w:t>
      </w:r>
    </w:p>
    <w:p>
      <w:r>
        <w:t>Eine Farbkarte, die unterschiedliche Tiefenwerte durch verschiedene Farbtöne darstellt.</w:t>
      </w:r>
    </w:p>
    <w:p>
      <w:pPr>
        <w:pStyle w:val="Heading2"/>
      </w:pPr>
      <w:r>
        <w:t>Trainingsdaten</w:t>
      </w:r>
    </w:p>
    <w:p>
      <w:pPr>
        <w:pStyle w:val="Heading3"/>
      </w:pPr>
      <w:r>
        <w:t>Definition</w:t>
      </w:r>
    </w:p>
    <w:p>
      <w:r>
        <w:t>Daten, die verwendet werden, um ein maschinelles Lernmodell zu trainieren.</w:t>
      </w:r>
    </w:p>
    <w:p>
      <w:pPr>
        <w:pStyle w:val="Heading3"/>
      </w:pPr>
      <w:r>
        <w:t>Example</w:t>
      </w:r>
    </w:p>
    <w:p>
      <w:r>
        <w:t>Ein Datensatz von Bildern, der verwendet wird, um ein Modell zur Objekterkennung zu trainieren.</w:t>
      </w:r>
    </w:p>
    <w:p>
      <w:pPr>
        <w:pStyle w:val="Heading3"/>
      </w:pPr>
      <w:r>
        <w:t>Visual Description</w:t>
      </w:r>
    </w:p>
    <w:p>
      <w:r>
        <w:t>Ein Diagramm, das zeigt, wie Trainingsdaten in ein maschinelles Lernmodell eingespeist werden.</w:t>
      </w:r>
    </w:p>
    <w:p>
      <w:pPr>
        <w:pStyle w:val="Heading2"/>
      </w:pPr>
      <w:r>
        <w:t>Inferenz</w:t>
      </w:r>
    </w:p>
    <w:p>
      <w:pPr>
        <w:pStyle w:val="Heading3"/>
      </w:pPr>
      <w:r>
        <w:t>Definition</w:t>
      </w:r>
    </w:p>
    <w:p>
      <w:r>
        <w:t>Der Prozess, bei dem ein trainiertes Modell Vorhersagen oder Entscheidungen auf der Grundlage neuer Daten trifft.</w:t>
      </w:r>
    </w:p>
    <w:p>
      <w:pPr>
        <w:pStyle w:val="Heading3"/>
      </w:pPr>
      <w:r>
        <w:t>Example</w:t>
      </w:r>
    </w:p>
    <w:p>
      <w:r>
        <w:t>Ein Modell, das auf der Grundlage von neuen Bildern erkennt, ob sie ein Auto zeigen oder nicht.</w:t>
      </w:r>
    </w:p>
    <w:p>
      <w:pPr>
        <w:pStyle w:val="Heading3"/>
      </w:pPr>
      <w:r>
        <w:t>Visual Description</w:t>
      </w:r>
    </w:p>
    <w:p>
      <w:r>
        <w:t>Ein Diagramm, das den Unterschied zwischen Training und Inferenz in einem maschinellen Lernprozess zeigt.</w:t>
      </w:r>
    </w:p>
    <w:p>
      <w:pPr>
        <w:pStyle w:val="Heading2"/>
      </w:pPr>
      <w:r>
        <w:t>Relative Tiefe</w:t>
      </w:r>
    </w:p>
    <w:p>
      <w:pPr>
        <w:pStyle w:val="Heading3"/>
      </w:pPr>
      <w:r>
        <w:t>Definition</w:t>
      </w:r>
    </w:p>
    <w:p>
      <w:r>
        <w:t>Die Einschätzung der Tiefe eines Objekts im Verhältnis zu anderen Objekten in einer Szene.</w:t>
      </w:r>
    </w:p>
    <w:p>
      <w:pPr>
        <w:pStyle w:val="Heading3"/>
      </w:pPr>
      <w:r>
        <w:t>Example</w:t>
      </w:r>
    </w:p>
    <w:p>
      <w:r>
        <w:t>Ein Bild, in dem ein Baum näher als ein Gebäude erscheint, basierend auf deren relativer Größe.</w:t>
      </w:r>
    </w:p>
    <w:p>
      <w:pPr>
        <w:pStyle w:val="Heading3"/>
      </w:pPr>
      <w:r>
        <w:t>Visual Description</w:t>
      </w:r>
    </w:p>
    <w:p>
      <w:r>
        <w:t>Eine Grafik, die zeigt, wie Objekte in einer Szene in Bezug auf ihre relative Tiefe angeordnet sind.</w:t>
      </w:r>
    </w:p>
    <w:p>
      <w:pPr>
        <w:pStyle w:val="Heading2"/>
      </w:pPr>
      <w:r>
        <w:t>Vertrauen</w:t>
      </w:r>
    </w:p>
    <w:p>
      <w:pPr>
        <w:pStyle w:val="Heading3"/>
      </w:pPr>
      <w:r>
        <w:t>Definition</w:t>
      </w:r>
    </w:p>
    <w:p>
      <w:r>
        <w:t>Ein Maß für die Zuverlässigkeit einer Vorhersage oder Schätzung, oft in Form eines Wahrscheinlichkeitswertes.</w:t>
      </w:r>
    </w:p>
    <w:p>
      <w:pPr>
        <w:pStyle w:val="Heading3"/>
      </w:pPr>
      <w:r>
        <w:t>Example</w:t>
      </w:r>
    </w:p>
    <w:p>
      <w:r>
        <w:t>Ein KI-Modell, das anzeigt, dass es zu 90 % sicher ist, dass ein Bild ein Auto zeigt.</w:t>
      </w:r>
    </w:p>
    <w:p>
      <w:pPr>
        <w:pStyle w:val="Heading3"/>
      </w:pPr>
      <w:r>
        <w:t>Visual Description</w:t>
      </w:r>
    </w:p>
    <w:p>
      <w:r>
        <w:t>Ein Balkendiagramm, das das Vertrauen des Modells in verschiedene Vorhersagen darstellt.</w:t>
      </w:r>
    </w:p>
    <w:p>
      <w:pPr>
        <w:pStyle w:val="Heading2"/>
      </w:pPr>
      <w:r>
        <w:t>Generalisierung</w:t>
      </w:r>
    </w:p>
    <w:p>
      <w:pPr>
        <w:pStyle w:val="Heading3"/>
      </w:pPr>
      <w:r>
        <w:t>Definition</w:t>
      </w:r>
    </w:p>
    <w:p>
      <w:r>
        <w:t>Die Fähigkeit eines Modells, auf neuen, ungesehenen Daten gut zu funktionieren, basierend auf dem, was es während des Trainings gelernt hat.</w:t>
      </w:r>
    </w:p>
    <w:p>
      <w:pPr>
        <w:pStyle w:val="Heading3"/>
      </w:pPr>
      <w:r>
        <w:t>Example</w:t>
      </w:r>
    </w:p>
    <w:p>
      <w:r>
        <w:t>Ein Modell, das nach dem Training auf neuen Bildern von Autos weiterhin genaue Vorhersagen trifft.</w:t>
      </w:r>
    </w:p>
    <w:p>
      <w:pPr>
        <w:pStyle w:val="Heading3"/>
      </w:pPr>
      <w:r>
        <w:t>Visual Description</w:t>
      </w:r>
    </w:p>
    <w:p>
      <w:r>
        <w:t>Ein Diagramm, das den Unterschied zwischen Überanpassung und guter Generalisierung in einem maschinellen Lernmodell zeigt.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