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Silhouette Reconstruction: Prior Knowledge Check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What is a silhouette in the context of 3D shape representation?</w:t>
      </w:r>
    </w:p>
    <w:p>
      <w:pPr>
        <w:pStyle w:val="Heading4"/>
      </w:pPr>
      <w:r>
        <w:t>Type</w:t>
      </w:r>
    </w:p>
    <w:p>
      <w:r>
        <w:t>Short Answer</w:t>
      </w:r>
    </w:p>
    <w:p>
      <w:pPr>
        <w:pStyle w:val="Heading4"/>
      </w:pPr>
      <w:r>
        <w:t>Expectedresponse</w:t>
      </w:r>
    </w:p>
    <w:p>
      <w:r>
        <w:t>A silhouette is the outline of an object that separates it from its background, typically seen in a two-dimensional projection.</w:t>
      </w:r>
    </w:p>
    <w:p>
      <w:pPr>
        <w:pStyle w:val="Heading4"/>
      </w:pPr>
      <w:r>
        <w:t>Question</w:t>
      </w:r>
    </w:p>
    <w:p>
      <w:r>
        <w:t>How might the viewpoint from which a silhouette is captured affect its interpretation?</w:t>
      </w:r>
    </w:p>
    <w:p>
      <w:pPr>
        <w:pStyle w:val="Heading4"/>
      </w:pPr>
      <w:r>
        <w:t>Type</w:t>
      </w:r>
    </w:p>
    <w:p>
      <w:r>
        <w:t>Multiple 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It does not affect the interpretation.</w:t>
      </w:r>
    </w:p>
    <w:p>
      <w:pPr>
        <w:pStyle w:val="ListBullet"/>
      </w:pPr>
      <w:r>
        <w:t>B) Different viewpoints can alter the perceived shape and features of the object.</w:t>
      </w:r>
    </w:p>
    <w:p>
      <w:pPr>
        <w:pStyle w:val="ListBullet"/>
      </w:pPr>
      <w:r>
        <w:t>C) Only the object's color affects the silhouette.</w:t>
      </w:r>
    </w:p>
    <w:p>
      <w:pPr>
        <w:pStyle w:val="ListBullet"/>
      </w:pPr>
      <w:r>
        <w:t>D) Silhouettes are always the same regardless of viewpoint.</w:t>
      </w:r>
    </w:p>
    <w:p>
      <w:pPr>
        <w:pStyle w:val="Heading4"/>
      </w:pPr>
      <w:r>
        <w:t>Correctanswer</w:t>
      </w:r>
    </w:p>
    <w:p>
      <w:r>
        <w:t>B</w:t>
      </w:r>
    </w:p>
    <w:p>
      <w:pPr>
        <w:pStyle w:val="Heading1"/>
      </w:pPr>
      <w:r>
        <w:t>Formativeassessments</w:t>
      </w:r>
    </w:p>
    <w:p>
      <w:pPr>
        <w:pStyle w:val="Heading2"/>
      </w:pPr>
      <w:r>
        <w:t>Session1</w:t>
      </w:r>
    </w:p>
    <w:p>
      <w:pPr>
        <w:pStyle w:val="Heading3"/>
      </w:pPr>
      <w:r>
        <w:t>Title</w:t>
      </w:r>
    </w:p>
    <w:p>
      <w:r>
        <w:t>Understanding Silhouettes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Explain how a silhouette separates an object projection from its background. Provide an example.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Expectedresponse</w:t>
      </w:r>
    </w:p>
    <w:p>
      <w:r>
        <w:t>A silhouette separates an object from its background by highlighting the edges and contours of the object in contrast to the background, making it visible against different backgrounds, such as a dark object against a light sky.</w:t>
      </w:r>
    </w:p>
    <w:p>
      <w:pPr>
        <w:pStyle w:val="Heading2"/>
      </w:pPr>
      <w:r>
        <w:t>Session2</w:t>
      </w:r>
    </w:p>
    <w:p>
      <w:pPr>
        <w:pStyle w:val="Heading3"/>
      </w:pPr>
      <w:r>
        <w:t>Title</w:t>
      </w:r>
    </w:p>
    <w:p>
      <w:r>
        <w:t>Silhouette Constraints on 3D Shapes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Describe how silhouettes from known viewpoints constrain possible 3D shapes.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Expectedresponse</w:t>
      </w:r>
    </w:p>
    <w:p>
      <w:r>
        <w:t>Silhouettes from known viewpoints provide critical information about the object's contours, helping to limit the range of possible 3D shapes that can produce those outlines.</w:t>
      </w:r>
    </w:p>
    <w:p>
      <w:pPr>
        <w:pStyle w:val="Heading2"/>
      </w:pPr>
      <w:r>
        <w:t>Session3</w:t>
      </w:r>
    </w:p>
    <w:p>
      <w:pPr>
        <w:pStyle w:val="Heading3"/>
      </w:pPr>
      <w:r>
        <w:t>Title</w:t>
      </w:r>
    </w:p>
    <w:p>
      <w:r>
        <w:t>Constructing Visual Hulls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Using the provided 2D outlines, construct a simplified visual hull. Present your construction visually.</w:t>
      </w:r>
    </w:p>
    <w:p>
      <w:pPr>
        <w:pStyle w:val="Heading5"/>
      </w:pPr>
      <w:r>
        <w:t>Type</w:t>
      </w:r>
    </w:p>
    <w:p>
      <w:r>
        <w:t>Practical Task</w:t>
      </w:r>
    </w:p>
    <w:p>
      <w:pPr>
        <w:pStyle w:val="Heading5"/>
      </w:pPr>
      <w:r>
        <w:t>Expectedresponse</w:t>
      </w:r>
    </w:p>
    <w:p>
      <w:r>
        <w:t>Students should submit a visual representation of their constructed visual hull based on the given outlines.</w:t>
      </w:r>
    </w:p>
    <w:p>
      <w:pPr>
        <w:pStyle w:val="Heading2"/>
      </w:pPr>
      <w:r>
        <w:t>Session4</w:t>
      </w:r>
    </w:p>
    <w:p>
      <w:pPr>
        <w:pStyle w:val="Heading3"/>
      </w:pPr>
      <w:r>
        <w:t>Title</w:t>
      </w:r>
    </w:p>
    <w:p>
      <w:r>
        <w:t>Analyzing Limitations of Silhouette Reconstruction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Identify at least two concavities or hidden details that silhouette reconstruction cannot recover.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Expectedresponse</w:t>
      </w:r>
    </w:p>
    <w:p>
      <w:r>
        <w:t>Examples may include internal structures that are not visible in the silhouette or areas where the silhouette does not provide sufficient depth information, such as undercuts or occluded features.</w:t>
      </w:r>
    </w:p>
    <w:p>
      <w:pPr>
        <w:pStyle w:val="Heading2"/>
      </w:pPr>
      <w:r>
        <w:t>Session5</w:t>
      </w:r>
    </w:p>
    <w:p>
      <w:pPr>
        <w:pStyle w:val="Heading3"/>
      </w:pPr>
      <w:r>
        <w:t>Title</w:t>
      </w:r>
    </w:p>
    <w:p>
      <w:r>
        <w:t>Evaluating Silhouette Evidence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Evaluate a scenario where silhouette evidence is useful within a combined reconstruction workflow. Provide reasoning for your evaluation.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Expectedresponse</w:t>
      </w:r>
    </w:p>
    <w:p>
      <w:r>
        <w:t>Students should describe a scenario, such as integrating silhouette evidence with other data types to improve the accuracy of 3D reconstruction, along with reasoning for its usefulness.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Silhouette Reconstruction Module Assessment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Explain the role of silhouettes in 3D shape reconstruction and discuss their limitations.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Expectedresponse</w:t>
      </w:r>
    </w:p>
    <w:p>
      <w:r>
        <w:t>An essay discussing how silhouettes help in visualizing object shapes, their ability to constrain possible forms, and their limitations in capturing internal details and concavities.</w:t>
      </w:r>
    </w:p>
    <w:p>
      <w:pPr>
        <w:pStyle w:val="Heading4"/>
      </w:pPr>
      <w:r>
        <w:t>Question</w:t>
      </w:r>
    </w:p>
    <w:p>
      <w:r>
        <w:t>Construct a visual hull from the provided silhouettes and identify areas where detail may be lost.</w:t>
      </w:r>
    </w:p>
    <w:p>
      <w:pPr>
        <w:pStyle w:val="Heading4"/>
      </w:pPr>
      <w:r>
        <w:t>Type</w:t>
      </w:r>
    </w:p>
    <w:p>
      <w:r>
        <w:t>Practical Task</w:t>
      </w:r>
    </w:p>
    <w:p>
      <w:pPr>
        <w:pStyle w:val="Heading4"/>
      </w:pPr>
      <w:r>
        <w:t>Expectedresponse</w:t>
      </w:r>
    </w:p>
    <w:p>
      <w:r>
        <w:t>A visual hull construction along with annotations of lost details and concavities.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3"/>
      </w:pPr>
      <w:r>
        <w:t>Understanding Of Silhouette Function</w:t>
      </w:r>
    </w:p>
    <w:p>
      <w:pPr>
        <w:pStyle w:val="Heading4"/>
      </w:pPr>
      <w:r>
        <w:t>Excellent</w:t>
      </w:r>
    </w:p>
    <w:p>
      <w:r>
        <w:t>Clearly explains the function of silhouettes and their importance in 3D reconstruction.</w:t>
      </w:r>
    </w:p>
    <w:p>
      <w:pPr>
        <w:pStyle w:val="Heading4"/>
      </w:pPr>
      <w:r>
        <w:t>Good</w:t>
      </w:r>
    </w:p>
    <w:p>
      <w:r>
        <w:t>Explains the function of silhouettes but lacks depth.</w:t>
      </w:r>
    </w:p>
    <w:p>
      <w:pPr>
        <w:pStyle w:val="Heading4"/>
      </w:pPr>
      <w:r>
        <w:t>Needs Improvement</w:t>
      </w:r>
    </w:p>
    <w:p>
      <w:r>
        <w:t>Limited understanding of silhouettes.</w:t>
      </w:r>
    </w:p>
    <w:p>
      <w:pPr>
        <w:pStyle w:val="Heading3"/>
      </w:pPr>
      <w:r>
        <w:t>Construction Of Visual Hull</w:t>
      </w:r>
    </w:p>
    <w:p>
      <w:pPr>
        <w:pStyle w:val="Heading4"/>
      </w:pPr>
      <w:r>
        <w:t>Excellent</w:t>
      </w:r>
    </w:p>
    <w:p>
      <w:r>
        <w:t>Constructed visual hull is accurate and well-presented.</w:t>
      </w:r>
    </w:p>
    <w:p>
      <w:pPr>
        <w:pStyle w:val="Heading4"/>
      </w:pPr>
      <w:r>
        <w:t>Good</w:t>
      </w:r>
    </w:p>
    <w:p>
      <w:r>
        <w:t>Constructed visual hull is mostly accurate with minor errors.</w:t>
      </w:r>
    </w:p>
    <w:p>
      <w:pPr>
        <w:pStyle w:val="Heading4"/>
      </w:pPr>
      <w:r>
        <w:t>Needs Improvement</w:t>
      </w:r>
    </w:p>
    <w:p>
      <w:r>
        <w:t>Construction lacks accuracy and detail.</w:t>
      </w:r>
    </w:p>
    <w:p>
      <w:pPr>
        <w:pStyle w:val="Heading3"/>
      </w:pPr>
      <w:r>
        <w:t>Analysis Of Limitations</w:t>
      </w:r>
    </w:p>
    <w:p>
      <w:pPr>
        <w:pStyle w:val="Heading4"/>
      </w:pPr>
      <w:r>
        <w:t>Excellent</w:t>
      </w:r>
    </w:p>
    <w:p>
      <w:r>
        <w:t>Thoroughly identifies and explains limitations of silhouette reconstruction.</w:t>
      </w:r>
    </w:p>
    <w:p>
      <w:pPr>
        <w:pStyle w:val="Heading4"/>
      </w:pPr>
      <w:r>
        <w:t>Good</w:t>
      </w:r>
    </w:p>
    <w:p>
      <w:r>
        <w:t>Identifies limitations but lacks thorough explanations.</w:t>
      </w:r>
    </w:p>
    <w:p>
      <w:pPr>
        <w:pStyle w:val="Heading4"/>
      </w:pPr>
      <w:r>
        <w:t>Needs Improvement</w:t>
      </w:r>
    </w:p>
    <w:p>
      <w:r>
        <w:t>Limited identification of limitations.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