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Silhouette Reconstruction for Urban Design</w:t>
      </w:r>
    </w:p>
    <w:p>
      <w:r>
        <w:rPr>
          <w:color w:val="606060"/>
          <w:sz w:val="22"/>
        </w:rPr>
        <w:t>module_08 | Grade 8-12 | 5 days</w:t>
      </w:r>
    </w:p>
    <w:p/>
    <w:p>
      <w:pPr>
        <w:pStyle w:val="Heading1"/>
      </w:pPr>
      <w:r>
        <w:t>Problemstatement</w:t>
      </w:r>
    </w:p>
    <w:p>
      <w:r>
        <w:t>In your community, city planners are looking to redesign a public park to better accommodate recreational activities and community events. Your task is to create a silhouette model of the proposed park layout using structured optical projection techniques. This model should highlight key features such as walking paths, seating areas, and open spaces. Consider how different configurations can impact the usability of the park.</w:t>
      </w:r>
    </w:p>
    <w:p>
      <w:pPr>
        <w:pStyle w:val="Heading1"/>
      </w:pPr>
      <w:r>
        <w:t>Constraints</w:t>
      </w:r>
    </w:p>
    <w:p>
      <w:pPr>
        <w:pStyle w:val="ListBullet"/>
      </w:pPr>
      <w:r>
        <w:t>The silhouette model must be created using only materials that are safe and readily available in your school or local environment.</w:t>
      </w:r>
    </w:p>
    <w:p>
      <w:pPr>
        <w:pStyle w:val="ListBullet"/>
      </w:pPr>
      <w:r>
        <w:t>The model must fit within a 2-foot by 2-foot area.</w:t>
      </w:r>
    </w:p>
    <w:p>
      <w:pPr>
        <w:pStyle w:val="ListBullet"/>
      </w:pPr>
      <w:r>
        <w:t>The design should accommodate at least three different types of activities (e.g., picnicking, sports, and events) and indicate their locations.</w:t>
      </w:r>
    </w:p>
    <w:p>
      <w:pPr>
        <w:pStyle w:val="ListBullet"/>
      </w:pPr>
      <w:r>
        <w:t>You must document your design process and decision-making with evidence to support your choices.</w:t>
      </w:r>
    </w:p>
    <w:p>
      <w:pPr>
        <w:pStyle w:val="Heading1"/>
      </w:pPr>
      <w:r>
        <w:t>Successcriteria</w:t>
      </w:r>
    </w:p>
    <w:p>
      <w:pPr>
        <w:pStyle w:val="ListBullet"/>
      </w:pPr>
      <w:r>
        <w:t>The silhouette model accurately represents the proposed layout and incorporates the required activities.</w:t>
      </w:r>
    </w:p>
    <w:p>
      <w:pPr>
        <w:pStyle w:val="ListBullet"/>
      </w:pPr>
      <w:r>
        <w:t>The design is visually clear and easy to understand from multiple viewpoints.</w:t>
      </w:r>
    </w:p>
    <w:p>
      <w:pPr>
        <w:pStyle w:val="ListBullet"/>
      </w:pPr>
      <w:r>
        <w:t>Documentation includes rationale for design choices based on community needs and feedback.</w:t>
      </w:r>
    </w:p>
    <w:p>
      <w:pPr>
        <w:pStyle w:val="ListBullet"/>
      </w:pPr>
      <w:r>
        <w:t>The project is presented effectively, explaining how the structure can improve community engagement.</w:t>
      </w:r>
    </w:p>
    <w:p>
      <w:pPr>
        <w:pStyle w:val="Heading1"/>
      </w:pPr>
      <w:r>
        <w:t>Reflectionquestions</w:t>
      </w:r>
    </w:p>
    <w:p>
      <w:pPr>
        <w:pStyle w:val="ListBullet"/>
      </w:pPr>
      <w:r>
        <w:t>What challenges did you encounter when deciding on the layout of your park, and how did you address them?</w:t>
      </w:r>
    </w:p>
    <w:p>
      <w:pPr>
        <w:pStyle w:val="ListBullet"/>
      </w:pPr>
      <w:r>
        <w:t>How did you ensure that your design met the needs of various community members?</w:t>
      </w:r>
    </w:p>
    <w:p>
      <w:pPr>
        <w:pStyle w:val="ListBullet"/>
      </w:pPr>
      <w:r>
        <w:t>In what ways did your understanding of silhouette reconstruction techniques influence your final design?</w:t>
      </w:r>
    </w:p>
    <w:p>
      <w:pPr>
        <w:pStyle w:val="ListBullet"/>
      </w:pPr>
      <w:r>
        <w:t>If you had more time or resources, what additional features would you consider adding to your model?</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