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3D_Scanning_Introduction.pdf</w:t>
      </w:r>
    </w:p>
    <w:p>
      <w:pPr>
        <w:pStyle w:val="Heading4"/>
      </w:pPr>
      <w:r>
        <w:t>Issue</w:t>
      </w:r>
    </w:p>
    <w:p>
      <w:r>
        <w:t>Incorrect explanation of how 3D scanning captures depth information. States that a single camera can be used to create a 3D model without additional data.</w:t>
      </w:r>
    </w:p>
    <w:p>
      <w:pPr>
        <w:pStyle w:val="Heading4"/>
      </w:pPr>
      <w:r>
        <w:t>Correct Info</w:t>
      </w:r>
    </w:p>
    <w:p>
      <w:r>
        <w:t>3D scanning typically requires either multiple images from different angles or the use of a depth sensor to accurately capture depth information.</w:t>
      </w:r>
    </w:p>
    <w:p>
      <w:pPr>
        <w:pStyle w:val="Heading4"/>
      </w:pPr>
      <w:r>
        <w:t>Artifact</w:t>
      </w:r>
    </w:p>
    <w:p>
      <w:r>
        <w:t>3D_Scanning_Technologies.pptx</w:t>
      </w:r>
    </w:p>
    <w:p>
      <w:pPr>
        <w:pStyle w:val="Heading4"/>
      </w:pPr>
      <w:r>
        <w:t>Issue</w:t>
      </w:r>
    </w:p>
    <w:p>
      <w:r>
        <w:t>Misrepresentation of laser scanning technology. Claims that laser scanners can capture color data without any additional processing.</w:t>
      </w:r>
    </w:p>
    <w:p>
      <w:pPr>
        <w:pStyle w:val="Heading4"/>
      </w:pPr>
      <w:r>
        <w:t>Correct Info</w:t>
      </w:r>
    </w:p>
    <w:p>
      <w:r>
        <w:t>Laser scanners capture geometric data, and color information is usually acquired through additional photographic methods.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3D_Scanning_Workshop_Manual.docx</w:t>
      </w:r>
    </w:p>
    <w:p>
      <w:pPr>
        <w:pStyle w:val="Heading4"/>
      </w:pPr>
      <w:r>
        <w:t>Quality</w:t>
      </w:r>
    </w:p>
    <w:p>
      <w:r>
        <w:t>High</w:t>
      </w:r>
    </w:p>
    <w:p>
      <w:pPr>
        <w:pStyle w:val="Heading4"/>
      </w:pPr>
      <w:r>
        <w:t>Notes</w:t>
      </w:r>
    </w:p>
    <w:p>
      <w:r>
        <w:t>The manual provides clear step-by-step instructions and includes engaging activities that enhance understanding of 3D scanning concepts.</w:t>
      </w:r>
    </w:p>
    <w:p>
      <w:pPr>
        <w:pStyle w:val="Heading4"/>
      </w:pPr>
      <w:r>
        <w:t>Artifact</w:t>
      </w:r>
    </w:p>
    <w:p>
      <w:r>
        <w:t>3D_Scanning_Quiz.docx</w:t>
      </w:r>
    </w:p>
    <w:p>
      <w:pPr>
        <w:pStyle w:val="Heading4"/>
      </w:pPr>
      <w:r>
        <w:t>Quality</w:t>
      </w:r>
    </w:p>
    <w:p>
      <w:r>
        <w:t>Medium</w:t>
      </w:r>
    </w:p>
    <w:p>
      <w:pPr>
        <w:pStyle w:val="Heading4"/>
      </w:pPr>
      <w:r>
        <w:t>Notes</w:t>
      </w:r>
    </w:p>
    <w:p>
      <w:r>
        <w:t>Some questions are too technical and may confuse learners without a strong background in the subject. Consider simplifying language or providing context.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3D_Scanning_Technologies.pptx</w:t>
      </w:r>
    </w:p>
    <w:p>
      <w:pPr>
        <w:pStyle w:val="ListBullet"/>
      </w:pPr>
      <w:r>
        <w:t>3D_Scanning_Introduction.pdf</w:t>
      </w:r>
    </w:p>
    <w:p>
      <w:pPr>
        <w:pStyle w:val="Heading4"/>
      </w:pPr>
      <w:r>
        <w:t>Issue</w:t>
      </w:r>
    </w:p>
    <w:p>
      <w:r>
        <w:t>Inconsistent definitions of 'point cloud'. One document states it is a collection of data points in space, while another inaccurately describes it as a '3D image'.</w:t>
      </w:r>
    </w:p>
    <w:p>
      <w:pPr>
        <w:pStyle w:val="Heading4"/>
      </w:pPr>
      <w:r>
        <w:t>Recommended Action</w:t>
      </w:r>
    </w:p>
    <w:p>
      <w:r>
        <w:t>Ensure all artifacts define 'point cloud' consistently to avoid confusion.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3D_Scanning_Technologies.pptx</w:t>
      </w:r>
    </w:p>
    <w:p>
      <w:pPr>
        <w:pStyle w:val="Heading4"/>
      </w:pPr>
      <w:r>
        <w:t>Inconsistent Terms</w:t>
      </w:r>
    </w:p>
    <w:p>
      <w:pPr>
        <w:pStyle w:val="ListBullet"/>
      </w:pPr>
      <w:r>
        <w:t>3D model</w:t>
      </w:r>
    </w:p>
    <w:p>
      <w:pPr>
        <w:pStyle w:val="ListBullet"/>
      </w:pPr>
      <w:r>
        <w:t>3D representation</w:t>
      </w:r>
    </w:p>
    <w:p>
      <w:pPr>
        <w:pStyle w:val="Heading4"/>
      </w:pPr>
      <w:r>
        <w:t>Recommendation</w:t>
      </w:r>
    </w:p>
    <w:p>
      <w:r>
        <w:t>Standardize terminology throughout all materials to either '3D model' or '3D representation' to maintain clarity.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