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Slide Deck</w:t>
      </w:r>
    </w:p>
    <w:p>
      <w:pPr>
        <w:pStyle w:val="Heading3"/>
      </w:pPr>
      <w:r>
        <w:t>Title Slide</w:t>
      </w:r>
    </w:p>
    <w:p>
      <w:pPr>
        <w:pStyle w:val="Heading4"/>
      </w:pPr>
      <w:r>
        <w:t>Title</w:t>
      </w:r>
    </w:p>
    <w:p>
      <w:r>
        <w:t>Silhouette Reconstruction</w:t>
      </w:r>
    </w:p>
    <w:p>
      <w:pPr>
        <w:pStyle w:val="Heading4"/>
      </w:pPr>
      <w:r>
        <w:t>Subtitle</w:t>
      </w:r>
    </w:p>
    <w:p>
      <w:r>
        <w:t>Exploring 3D Shape from Rotating Object Outlines</w:t>
      </w:r>
    </w:p>
    <w:p>
      <w:pPr>
        <w:pStyle w:val="Heading4"/>
      </w:pPr>
      <w:r>
        <w:t>Presenter</w:t>
      </w:r>
    </w:p>
    <w:p>
      <w:r>
        <w:t>Your Name</w:t>
      </w:r>
    </w:p>
    <w:p>
      <w:pPr>
        <w:pStyle w:val="Heading4"/>
      </w:pPr>
      <w:r>
        <w:t>Date</w:t>
      </w:r>
    </w:p>
    <w:p>
      <w:r>
        <w:t>Date of Presentation</w:t>
      </w:r>
    </w:p>
    <w:p>
      <w:pPr>
        <w:pStyle w:val="Heading3"/>
      </w:pPr>
      <w:r>
        <w:t>Driving Question Slide</w:t>
      </w:r>
    </w:p>
    <w:p>
      <w:pPr>
        <w:pStyle w:val="Heading4"/>
      </w:pPr>
      <w:r>
        <w:t>Question</w:t>
      </w:r>
    </w:p>
    <w:p>
      <w:r>
        <w:t>What can a computer learn about 3D shape from the changing outline of a rotating object?</w:t>
      </w:r>
    </w:p>
    <w:p>
      <w:pPr>
        <w:pStyle w:val="Heading3"/>
      </w:pPr>
      <w:r>
        <w:t>Concept Slides</w:t>
      </w:r>
    </w:p>
    <w:p>
      <w:pPr>
        <w:pStyle w:val="Heading4"/>
      </w:pPr>
      <w:r>
        <w:t>Understanding Silhouette and Outline</w:t>
      </w:r>
    </w:p>
    <w:p>
      <w:pPr>
        <w:pStyle w:val="Heading5"/>
      </w:pPr>
      <w:r>
        <w:t>Content</w:t>
      </w:r>
    </w:p>
    <w:p>
      <w:r>
        <w:t>Define the silhouette as the outer shape of an object viewed from a specific angle. Discuss how outlines change with rotation and the implications for 3D reconstruction.</w:t>
      </w:r>
    </w:p>
    <w:p>
      <w:pPr>
        <w:pStyle w:val="Heading4"/>
      </w:pPr>
      <w:r>
        <w:t>The Role of Structured Optical Projection</w:t>
      </w:r>
    </w:p>
    <w:p>
      <w:pPr>
        <w:pStyle w:val="Heading5"/>
      </w:pPr>
      <w:r>
        <w:t>Content</w:t>
      </w:r>
    </w:p>
    <w:p>
      <w:r>
        <w:t>Explain how structured optical projection is used to illuminate the object and capture detailed outlines. Highlight the importance of controlled lighting in silhouette analysis.</w:t>
      </w:r>
    </w:p>
    <w:p>
      <w:pPr>
        <w:pStyle w:val="Heading4"/>
      </w:pPr>
      <w:r>
        <w:t>AI-Based Analysis Techniques</w:t>
      </w:r>
    </w:p>
    <w:p>
      <w:pPr>
        <w:pStyle w:val="Heading5"/>
      </w:pPr>
      <w:r>
        <w:t>Content</w:t>
      </w:r>
    </w:p>
    <w:p>
      <w:r>
        <w:t>Introduce AI algorithms that analyze silhouette data to infer 3D shapes. Discuss how machine learning models can be trained to recognize patterns in outline changes.</w:t>
      </w:r>
    </w:p>
    <w:p>
      <w:pPr>
        <w:pStyle w:val="Heading4"/>
      </w:pPr>
      <w:r>
        <w:t>Sensor Fusion for Enhanced Accuracy</w:t>
      </w:r>
    </w:p>
    <w:p>
      <w:pPr>
        <w:pStyle w:val="Heading5"/>
      </w:pPr>
      <w:r>
        <w:t>Content</w:t>
      </w:r>
    </w:p>
    <w:p>
      <w:r>
        <w:t>Describe how combining data from multiple sensors improves the quality of the 3D shape reconstruction. Explain the importance of integrating various measurement techniques.</w:t>
      </w:r>
    </w:p>
    <w:p>
      <w:pPr>
        <w:pStyle w:val="Heading4"/>
      </w:pPr>
      <w:r>
        <w:t>Measurement, Calculation, and Estimation</w:t>
      </w:r>
    </w:p>
    <w:p>
      <w:pPr>
        <w:pStyle w:val="Heading5"/>
      </w:pPr>
      <w:r>
        <w:t>Content</w:t>
      </w:r>
    </w:p>
    <w:p>
      <w:r>
        <w:t>Clarify the distinctions between direct measurements, derived calculations, and AI-inferred estimations in the context of silhouette reconstruction. Emphasize the significance of each type in the overall analysis.</w:t>
      </w:r>
    </w:p>
    <w:p>
      <w:pPr>
        <w:pStyle w:val="Heading3"/>
      </w:pPr>
      <w:r>
        <w:t>Workflow Diagram Slide</w:t>
      </w:r>
    </w:p>
    <w:p>
      <w:pPr>
        <w:pStyle w:val="Heading4"/>
      </w:pPr>
      <w:r>
        <w:t>Title</w:t>
      </w:r>
    </w:p>
    <w:p>
      <w:r>
        <w:t>Conceptual Workflow for Silhouette Reconstruction</w:t>
      </w:r>
    </w:p>
    <w:p>
      <w:pPr>
        <w:pStyle w:val="Heading4"/>
      </w:pPr>
      <w:r>
        <w:t>Description</w:t>
      </w:r>
    </w:p>
    <w:p>
      <w:r>
        <w:t>Outline the step-by-step process starting from structured optical projection to AI-based analysis and sensor fusion, leading to the final inferred 3D shape.</w:t>
      </w:r>
    </w:p>
    <w:p>
      <w:pPr>
        <w:pStyle w:val="Heading3"/>
      </w:pPr>
      <w:r>
        <w:t>Summary Reflection Slide</w:t>
      </w:r>
    </w:p>
    <w:p>
      <w:pPr>
        <w:pStyle w:val="Heading4"/>
      </w:pPr>
      <w:r>
        <w:t>Summary</w:t>
      </w:r>
    </w:p>
    <w:p>
      <w:r>
        <w:t>Recap the major concepts covered: the significance of silhouette analysis, the roles of structured optical projection, AI techniques, and sensor fusion.</w:t>
      </w:r>
    </w:p>
    <w:p>
      <w:pPr>
        <w:pStyle w:val="Heading4"/>
      </w:pPr>
      <w:r>
        <w:t>Reflection Prompt</w:t>
      </w:r>
    </w:p>
    <w:p>
      <w:r>
        <w:t>Consider how the understanding of 3D shape reconstruction might apply to real-world scenarios. What are some potential applications?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