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Silhouette Reconstruction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